
<file path=[Content_Types].xml><?xml version="1.0" encoding="utf-8"?>
<Types xmlns="http://schemas.openxmlformats.org/package/2006/content-types">
  <Default Extension="png" ContentType="image/png"/>
  <Override PartName="/customXml/itemProps1.xml" ContentType="application/vnd.openxmlformats-officedocument.customXmlProperties+xml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tbl>
      <w:tblPr>
        <w:tblW w:w="22343" w:type="dxa"/>
        <w:tblInd w:w="-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22343"/>
      </w:tblGrid>
      <w:tr w:rsidR="00604BF3" w:rsidRPr="00897562" w:rsidTr="00604BF3">
        <w:trPr>
          <w:trHeight w:val="10314"/>
        </w:trPr>
        <w:tc>
          <w:tcPr>
            <w:tcW w:w="22343" w:type="dxa"/>
            <w:tcBorders>
              <w:top w:val="nil"/>
              <w:left w:val="nil"/>
              <w:bottom w:val="nil"/>
              <w:right w:val="nil"/>
            </w:tcBorders>
          </w:tcPr>
          <w:p w:rsidR="00604BF3" w:rsidRDefault="00604BF3"/>
          <w:p w:rsidR="00604BF3" w:rsidRDefault="00604BF3" w:rsidP="003C7448">
            <w:pPr>
              <w:tabs>
                <w:tab w:val="left" w:pos="6615"/>
              </w:tabs>
              <w:rPr>
                <w:rFonts w:ascii="Times New Roman" w:hAnsi="Times New Roman" w:cs="Times New Roman"/>
              </w:rPr>
            </w:pPr>
            <w:r w:rsidRPr="00E33741">
              <w:rPr>
                <w:rFonts w:ascii="Times New Roman" w:hAnsi="Times New Roman" w:cs="Times New Roman"/>
                <w:noProof/>
                <w:sz w:val="22"/>
                <w:szCs w:val="22"/>
              </w:rPr>
              <w:pict>
                <v:rect id="_x0000_s1600" style="position:absolute;margin-left:224.7pt;margin-top:303.45pt;width:304.5pt;height:11.25pt;rotation:-1593790fd;z-index:252028416;mso-position-horizontal-relative:text;mso-position-vertical-relative:text" fillcolor="#81817c" stroked="f" strokecolor="#03c" strokeweight="2pt">
                  <v:fill r:id="rId6" o:title="Без названия (1)" rotate="t" type="tile"/>
                  <v:shadow type="perspective" color="#525252" opacity=".5" offset="1pt" offset2="-1pt"/>
                </v:rect>
              </w:pict>
            </w: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    </w:t>
            </w:r>
          </w:p>
          <w:p w:rsidR="00604BF3" w:rsidRPr="00563760" w:rsidRDefault="00604BF3" w:rsidP="003C7448">
            <w:pPr>
              <w:ind w:left="179" w:right="227"/>
              <w:jc w:val="both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 w:rsidRPr="005B2AFB">
              <w:rPr>
                <w:rFonts w:ascii="Times New Roman" w:hAnsi="Times New Roman" w:cs="Times New Roman"/>
                <w:b/>
                <w:sz w:val="22"/>
                <w:szCs w:val="22"/>
              </w:rPr>
              <w:t xml:space="preserve">    </w:t>
            </w:r>
            <w:r w:rsidRPr="00563760">
              <w:rPr>
                <w:rFonts w:ascii="Times New Roman" w:hAnsi="Times New Roman" w:cs="Times New Roman"/>
                <w:b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 w:cs="Times New Roman"/>
                <w:b/>
                <w:sz w:val="18"/>
                <w:szCs w:val="18"/>
              </w:rPr>
              <w:t xml:space="preserve">                                                     </w:t>
            </w:r>
          </w:p>
          <w:p w:rsidR="00604BF3" w:rsidRPr="00604BF3" w:rsidRDefault="00604BF3" w:rsidP="00604BF3">
            <w:pPr>
              <w:jc w:val="center"/>
              <w:rPr>
                <w:rFonts w:ascii="Times New Roman" w:hAnsi="Times New Roman" w:cs="Times New Roman"/>
                <w:color w:val="auto"/>
              </w:rPr>
            </w:pPr>
            <w:r w:rsidRPr="00604BF3">
              <w:rPr>
                <w:rFonts w:ascii="Times New Roman" w:hAnsi="Times New Roman" w:cs="Times New Roman"/>
                <w:noProof/>
              </w:rPr>
              <w:t>ВИЗУАЛИЗАЦИЯ ДИЗАЙН- ПРОЕКТА</w:t>
            </w:r>
            <w:r w:rsidRPr="00604BF3">
              <w:rPr>
                <w:noProof/>
              </w:rPr>
              <w:t xml:space="preserve"> </w:t>
            </w:r>
            <w:r w:rsidRPr="00604BF3">
              <w:rPr>
                <w:rFonts w:ascii="Times New Roman" w:hAnsi="Times New Roman" w:cs="Times New Roman"/>
                <w:color w:val="auto"/>
              </w:rPr>
              <w:t xml:space="preserve"> БЛАГОУСТРОЙСТВА  ТЕРРИТОРИИ  ОБЩЕГО  ПОЛЬЗОВАНИЯ </w:t>
            </w:r>
          </w:p>
          <w:p w:rsidR="00604BF3" w:rsidRPr="00604BF3" w:rsidRDefault="00604BF3" w:rsidP="00604BF3">
            <w:pPr>
              <w:jc w:val="center"/>
              <w:rPr>
                <w:rFonts w:ascii="Times New Roman" w:hAnsi="Times New Roman" w:cs="Times New Roman"/>
                <w:color w:val="auto"/>
              </w:rPr>
            </w:pPr>
            <w:r w:rsidRPr="00604BF3">
              <w:rPr>
                <w:rFonts w:ascii="Times New Roman" w:hAnsi="Times New Roman" w:cs="Times New Roman"/>
                <w:color w:val="auto"/>
              </w:rPr>
              <w:t>ПЛОЩАДКА «ЮБИЛЕЙНАЯ»</w:t>
            </w:r>
          </w:p>
          <w:p w:rsidR="00604BF3" w:rsidRPr="00604BF3" w:rsidRDefault="00604BF3" w:rsidP="00604BF3">
            <w:pPr>
              <w:jc w:val="center"/>
              <w:rPr>
                <w:rFonts w:ascii="Times New Roman" w:hAnsi="Times New Roman" w:cs="Times New Roman"/>
                <w:color w:val="auto"/>
              </w:rPr>
            </w:pPr>
            <w:r w:rsidRPr="00604BF3">
              <w:rPr>
                <w:rFonts w:ascii="Times New Roman" w:hAnsi="Times New Roman" w:cs="Times New Roman"/>
                <w:color w:val="auto"/>
              </w:rPr>
              <w:t xml:space="preserve">по адресу:  </w:t>
            </w:r>
            <w:proofErr w:type="gramStart"/>
            <w:r w:rsidRPr="00604BF3">
              <w:rPr>
                <w:rFonts w:ascii="Times New Roman" w:hAnsi="Times New Roman" w:cs="Times New Roman"/>
                <w:color w:val="auto"/>
              </w:rPr>
              <w:t>г</w:t>
            </w:r>
            <w:proofErr w:type="gramEnd"/>
            <w:r w:rsidRPr="00604BF3">
              <w:rPr>
                <w:rFonts w:ascii="Times New Roman" w:hAnsi="Times New Roman" w:cs="Times New Roman"/>
                <w:color w:val="auto"/>
              </w:rPr>
              <w:t>. Сольцы</w:t>
            </w:r>
          </w:p>
          <w:p w:rsidR="00604BF3" w:rsidRPr="00604BF3" w:rsidRDefault="00604BF3" w:rsidP="00604BF3">
            <w:pPr>
              <w:ind w:left="326"/>
              <w:jc w:val="center"/>
              <w:rPr>
                <w:b/>
              </w:rPr>
            </w:pPr>
            <w:r w:rsidRPr="00604BF3">
              <w:rPr>
                <w:rFonts w:ascii="Times New Roman" w:hAnsi="Times New Roman" w:cs="Times New Roman"/>
                <w:color w:val="auto"/>
              </w:rPr>
              <w:t>ул. Гагарина, напротив домов 25-30</w:t>
            </w:r>
          </w:p>
          <w:p w:rsidR="00604BF3" w:rsidRPr="003C7448" w:rsidRDefault="00604BF3" w:rsidP="003C7448">
            <w:pPr>
              <w:ind w:left="326"/>
              <w:jc w:val="both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sz w:val="18"/>
                <w:szCs w:val="18"/>
              </w:rPr>
              <w:t xml:space="preserve">                                                           </w:t>
            </w:r>
          </w:p>
          <w:p w:rsidR="00604BF3" w:rsidRDefault="00604BF3" w:rsidP="003C7448">
            <w:pPr>
              <w:jc w:val="center"/>
              <w:rPr>
                <w:b/>
              </w:rPr>
            </w:pPr>
            <w:r w:rsidRPr="00E33741">
              <w:rPr>
                <w:rFonts w:ascii="Times New Roman" w:hAnsi="Times New Roman" w:cs="Times New Roman"/>
                <w:noProof/>
                <w:sz w:val="22"/>
                <w:szCs w:val="22"/>
              </w:rPr>
              <w:pict>
                <v:shape id="_x0000_s1617" style="position:absolute;left:0;text-align:left;margin-left:326.05pt;margin-top:225.35pt;width:562.8pt;height:322.25pt;z-index:252055040" coordsize="11256,6722" path="m2222,4477c2534,4317,3401,3737,3880,3427v479,-310,843,-558,1215,-810c5467,2365,5795,2168,6115,1915v320,-253,575,-520,900,-813c7340,809,7620,314,8063,157,8506,,9162,38,9670,157v508,119,1586,268,1440,715c10964,1319,9322,2472,8793,2842v-529,370,-563,40,-859,247c7638,3296,7506,3716,7015,4087,6524,4458,5615,4927,4990,5317v-625,390,-980,930,-1725,1110c2520,6607,1040,6722,520,6397,,6072,154,4842,144,4477v-10,-365,6,-253,316,-268c770,4194,1711,4342,2005,4387v294,45,-95,250,217,90xe" fillcolor="#a58258" stroked="f" strokecolor="#03c" strokeweight="2pt">
                  <v:fill r:id="rId7" o:title="vid_na_peschanye_dyuny_pustyni_gobi" opacity="22938f" rotate="t" type="tile"/>
                  <v:shadow type="perspective" color="#525252" opacity=".5" offset="1pt" offset2="-1pt"/>
                  <v:path arrowok="t"/>
                </v:shape>
              </w:pict>
            </w:r>
            <w:r w:rsidRPr="00E33741">
              <w:rPr>
                <w:noProof/>
              </w:rPr>
              <w:pict>
                <v:shapetype id="_x0000_t32" coordsize="21600,21600" o:spt="32" o:oned="t" path="m,l21600,21600e" filled="f">
                  <v:path arrowok="t" fillok="f" o:connecttype="none"/>
                  <o:lock v:ext="edit" shapetype="t"/>
                </v:shapetype>
                <v:shape id="_x0000_s1589" type="#_x0000_t32" style="position:absolute;left:0;text-align:left;margin-left:477.45pt;margin-top:144.85pt;width:2in;height:83.25pt;z-index:252017152" o:connectortype="straight" strokecolor="#7f7f7f [1612]" strokeweight="7pt">
                  <v:shadow type="perspective" color="#525252" opacity=".5" offset="1pt" offset2="-1pt"/>
                </v:shape>
              </w:pict>
            </w:r>
            <w:r w:rsidRPr="00E33741">
              <w:rPr>
                <w:rFonts w:ascii="Times New Roman" w:hAnsi="Times New Roman" w:cs="Times New Roman"/>
                <w:noProof/>
                <w:sz w:val="22"/>
                <w:szCs w:val="22"/>
              </w:rPr>
              <w:pict>
                <v:rect id="_x0000_s1596" style="position:absolute;left:0;text-align:left;margin-left:157.5pt;margin-top:214.4pt;width:343.15pt;height:13.9pt;rotation:-1593790fd;z-index:252024320" fillcolor="#81817c" stroked="f" strokecolor="#03c" strokeweight="2pt">
                  <v:fill r:id="rId6" o:title="Без названия (1)" rotate="t" type="tile"/>
                  <v:shadow type="perspective" color="#525252" opacity=".5" offset="1pt" offset2="-1pt"/>
                </v:rect>
              </w:pict>
            </w:r>
            <w:r>
              <w:rPr>
                <w:rFonts w:ascii="Times New Roman" w:hAnsi="Times New Roman" w:cs="Times New Roman"/>
                <w:noProof/>
                <w:sz w:val="22"/>
                <w:szCs w:val="22"/>
              </w:rPr>
              <w:drawing>
                <wp:anchor distT="0" distB="0" distL="114300" distR="114300" simplePos="0" relativeHeight="252054016" behindDoc="0" locked="0" layoutInCell="1" allowOverlap="1">
                  <wp:simplePos x="0" y="0"/>
                  <wp:positionH relativeFrom="column">
                    <wp:posOffset>7625177</wp:posOffset>
                  </wp:positionH>
                  <wp:positionV relativeFrom="paragraph">
                    <wp:posOffset>2163445</wp:posOffset>
                  </wp:positionV>
                  <wp:extent cx="1495425" cy="1257300"/>
                  <wp:effectExtent l="19050" t="0" r="9525" b="0"/>
                  <wp:wrapNone/>
                  <wp:docPr id="230" name="Рисунок 12" descr="msk8-6+cab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msk8-6+cab.jpg"/>
                          <pic:cNvPicPr/>
                        </pic:nvPicPr>
                        <pic:blipFill>
                          <a:blip r:embed="rId8">
                            <a:clrChange>
                              <a:clrFrom>
                                <a:srgbClr val="FEFEFE"/>
                              </a:clrFrom>
                              <a:clrTo>
                                <a:srgbClr val="FEFEFE">
                                  <a:alpha val="0"/>
                                </a:srgbClr>
                              </a:clrTo>
                            </a:clrChange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95425" cy="12573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ascii="Times New Roman" w:hAnsi="Times New Roman" w:cs="Times New Roman"/>
                <w:noProof/>
                <w:sz w:val="22"/>
                <w:szCs w:val="22"/>
              </w:rPr>
              <w:drawing>
                <wp:anchor distT="0" distB="0" distL="114300" distR="114300" simplePos="0" relativeHeight="252052992" behindDoc="0" locked="0" layoutInCell="1" allowOverlap="1">
                  <wp:simplePos x="0" y="0"/>
                  <wp:positionH relativeFrom="column">
                    <wp:posOffset>7578725</wp:posOffset>
                  </wp:positionH>
                  <wp:positionV relativeFrom="paragraph">
                    <wp:posOffset>2163445</wp:posOffset>
                  </wp:positionV>
                  <wp:extent cx="1541780" cy="1009650"/>
                  <wp:effectExtent l="19050" t="0" r="1270" b="0"/>
                  <wp:wrapNone/>
                  <wp:docPr id="231" name="Рисунок 11" descr="1709546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17095461.jpg"/>
                          <pic:cNvPicPr/>
                        </pic:nvPicPr>
                        <pic:blipFill>
                          <a:blip r:embed="rId9">
                            <a:clrChange>
                              <a:clrFrom>
                                <a:srgbClr val="FFFFFF"/>
                              </a:clrFrom>
                              <a:clrTo>
                                <a:srgbClr val="FFFFFF">
                                  <a:alpha val="0"/>
                                </a:srgbClr>
                              </a:clrTo>
                            </a:clrChange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41780" cy="10096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ascii="Times New Roman" w:hAnsi="Times New Roman" w:cs="Times New Roman"/>
                <w:noProof/>
                <w:sz w:val="22"/>
                <w:szCs w:val="22"/>
              </w:rPr>
              <w:drawing>
                <wp:anchor distT="0" distB="0" distL="114300" distR="114300" simplePos="0" relativeHeight="252051968" behindDoc="0" locked="0" layoutInCell="1" allowOverlap="1">
                  <wp:simplePos x="0" y="0"/>
                  <wp:positionH relativeFrom="column">
                    <wp:posOffset>7054215</wp:posOffset>
                  </wp:positionH>
                  <wp:positionV relativeFrom="paragraph">
                    <wp:posOffset>3468370</wp:posOffset>
                  </wp:positionV>
                  <wp:extent cx="397510" cy="304800"/>
                  <wp:effectExtent l="19050" t="0" r="2540" b="0"/>
                  <wp:wrapNone/>
                  <wp:docPr id="232" name="Рисунок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clrChange>
                              <a:clrFrom>
                                <a:srgbClr val="FFFFFF"/>
                              </a:clrFrom>
                              <a:clrTo>
                                <a:srgbClr val="FFFFFF">
                                  <a:alpha val="0"/>
                                </a:srgbClr>
                              </a:clrTo>
                            </a:clrChange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97510" cy="3048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ascii="Times New Roman" w:hAnsi="Times New Roman" w:cs="Times New Roman"/>
                <w:noProof/>
                <w:sz w:val="22"/>
                <w:szCs w:val="22"/>
              </w:rPr>
              <w:drawing>
                <wp:anchor distT="0" distB="0" distL="114300" distR="114300" simplePos="0" relativeHeight="252050944" behindDoc="0" locked="0" layoutInCell="1" allowOverlap="1">
                  <wp:simplePos x="0" y="0"/>
                  <wp:positionH relativeFrom="column">
                    <wp:posOffset>6682740</wp:posOffset>
                  </wp:positionH>
                  <wp:positionV relativeFrom="paragraph">
                    <wp:posOffset>3884860</wp:posOffset>
                  </wp:positionV>
                  <wp:extent cx="447675" cy="374085"/>
                  <wp:effectExtent l="19050" t="0" r="9525" b="0"/>
                  <wp:wrapNone/>
                  <wp:docPr id="233" name="Рисунок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clrChange>
                              <a:clrFrom>
                                <a:srgbClr val="FFFFFF"/>
                              </a:clrFrom>
                              <a:clrTo>
                                <a:srgbClr val="FFFFFF">
                                  <a:alpha val="0"/>
                                </a:srgbClr>
                              </a:clrTo>
                            </a:clrChange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47675" cy="37408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ascii="Times New Roman" w:hAnsi="Times New Roman" w:cs="Times New Roman"/>
                <w:noProof/>
                <w:sz w:val="22"/>
                <w:szCs w:val="22"/>
              </w:rPr>
              <w:drawing>
                <wp:anchor distT="0" distB="0" distL="114300" distR="114300" simplePos="0" relativeHeight="252049920" behindDoc="0" locked="0" layoutInCell="1" allowOverlap="1">
                  <wp:simplePos x="0" y="0"/>
                  <wp:positionH relativeFrom="column">
                    <wp:posOffset>6254115</wp:posOffset>
                  </wp:positionH>
                  <wp:positionV relativeFrom="paragraph">
                    <wp:posOffset>1344295</wp:posOffset>
                  </wp:positionV>
                  <wp:extent cx="647700" cy="552450"/>
                  <wp:effectExtent l="0" t="0" r="0" b="0"/>
                  <wp:wrapNone/>
                  <wp:docPr id="234" name="Рисунок 1" descr="Trees_Elevation_-_Colour_Collection_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Trees_Elevation_-_Colour_Collection_1.png"/>
                          <pic:cNvPicPr/>
                        </pic:nvPicPr>
                        <pic:blipFill>
                          <a:blip r:embed="rId12">
                            <a:clrChange>
                              <a:clrFrom>
                                <a:srgbClr val="FFFFFF"/>
                              </a:clrFrom>
                              <a:clrTo>
                                <a:srgbClr val="FFFFFF">
                                  <a:alpha val="0"/>
                                </a:srgbClr>
                              </a:clrTo>
                            </a:clrChange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7700" cy="5524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ascii="Times New Roman" w:hAnsi="Times New Roman" w:cs="Times New Roman"/>
                <w:noProof/>
                <w:sz w:val="22"/>
                <w:szCs w:val="22"/>
              </w:rPr>
              <w:drawing>
                <wp:anchor distT="0" distB="0" distL="114300" distR="114300" simplePos="0" relativeHeight="252046848" behindDoc="0" locked="0" layoutInCell="1" allowOverlap="1">
                  <wp:simplePos x="0" y="0"/>
                  <wp:positionH relativeFrom="column">
                    <wp:posOffset>6444615</wp:posOffset>
                  </wp:positionH>
                  <wp:positionV relativeFrom="paragraph">
                    <wp:posOffset>1144270</wp:posOffset>
                  </wp:positionV>
                  <wp:extent cx="933450" cy="800100"/>
                  <wp:effectExtent l="0" t="0" r="0" b="0"/>
                  <wp:wrapNone/>
                  <wp:docPr id="235" name="Рисунок 1" descr="Trees_Elevation_-_Colour_Collection_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Trees_Elevation_-_Colour_Collection_1.png"/>
                          <pic:cNvPicPr/>
                        </pic:nvPicPr>
                        <pic:blipFill>
                          <a:blip r:embed="rId12">
                            <a:clrChange>
                              <a:clrFrom>
                                <a:srgbClr val="FFFFFF"/>
                              </a:clrFrom>
                              <a:clrTo>
                                <a:srgbClr val="FFFFFF">
                                  <a:alpha val="0"/>
                                </a:srgbClr>
                              </a:clrTo>
                            </a:clrChange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33450" cy="8001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ascii="Times New Roman" w:hAnsi="Times New Roman" w:cs="Times New Roman"/>
                <w:noProof/>
                <w:sz w:val="22"/>
                <w:szCs w:val="22"/>
              </w:rPr>
              <w:drawing>
                <wp:anchor distT="0" distB="0" distL="114300" distR="114300" simplePos="0" relativeHeight="252047872" behindDoc="0" locked="0" layoutInCell="1" allowOverlap="1">
                  <wp:simplePos x="0" y="0"/>
                  <wp:positionH relativeFrom="column">
                    <wp:posOffset>3196590</wp:posOffset>
                  </wp:positionH>
                  <wp:positionV relativeFrom="paragraph">
                    <wp:posOffset>2555040</wp:posOffset>
                  </wp:positionV>
                  <wp:extent cx="714375" cy="618055"/>
                  <wp:effectExtent l="0" t="0" r="0" b="0"/>
                  <wp:wrapNone/>
                  <wp:docPr id="236" name="Рисунок 1" descr="Trees_Elevation_-_Colour_Collection_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Trees_Elevation_-_Colour_Collection_1.png"/>
                          <pic:cNvPicPr/>
                        </pic:nvPicPr>
                        <pic:blipFill>
                          <a:blip r:embed="rId12">
                            <a:clrChange>
                              <a:clrFrom>
                                <a:srgbClr val="FFFFFF"/>
                              </a:clrFrom>
                              <a:clrTo>
                                <a:srgbClr val="FFFFFF">
                                  <a:alpha val="0"/>
                                </a:srgbClr>
                              </a:clrTo>
                            </a:clrChange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14375" cy="6180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ascii="Times New Roman" w:hAnsi="Times New Roman" w:cs="Times New Roman"/>
                <w:noProof/>
                <w:sz w:val="22"/>
                <w:szCs w:val="22"/>
              </w:rPr>
              <w:drawing>
                <wp:anchor distT="0" distB="0" distL="114300" distR="114300" simplePos="0" relativeHeight="252048896" behindDoc="0" locked="0" layoutInCell="1" allowOverlap="1">
                  <wp:simplePos x="0" y="0"/>
                  <wp:positionH relativeFrom="column">
                    <wp:posOffset>4749165</wp:posOffset>
                  </wp:positionH>
                  <wp:positionV relativeFrom="paragraph">
                    <wp:posOffset>1830070</wp:posOffset>
                  </wp:positionV>
                  <wp:extent cx="695325" cy="600075"/>
                  <wp:effectExtent l="19050" t="0" r="0" b="0"/>
                  <wp:wrapNone/>
                  <wp:docPr id="237" name="Рисунок 1" descr="Trees_Elevation_-_Colour_Collection_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Trees_Elevation_-_Colour_Collection_1.png"/>
                          <pic:cNvPicPr/>
                        </pic:nvPicPr>
                        <pic:blipFill>
                          <a:blip r:embed="rId12">
                            <a:clrChange>
                              <a:clrFrom>
                                <a:srgbClr val="FFFFFF"/>
                              </a:clrFrom>
                              <a:clrTo>
                                <a:srgbClr val="FFFFFF">
                                  <a:alpha val="0"/>
                                </a:srgbClr>
                              </a:clrTo>
                            </a:clrChange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95325" cy="6000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ascii="Times New Roman" w:hAnsi="Times New Roman" w:cs="Times New Roman"/>
                <w:noProof/>
                <w:sz w:val="22"/>
                <w:szCs w:val="22"/>
              </w:rPr>
              <w:drawing>
                <wp:anchor distT="0" distB="0" distL="114300" distR="114300" simplePos="0" relativeHeight="252045824" behindDoc="0" locked="0" layoutInCell="1" allowOverlap="1">
                  <wp:simplePos x="0" y="0"/>
                  <wp:positionH relativeFrom="column">
                    <wp:posOffset>4463781</wp:posOffset>
                  </wp:positionH>
                  <wp:positionV relativeFrom="paragraph">
                    <wp:posOffset>3677919</wp:posOffset>
                  </wp:positionV>
                  <wp:extent cx="1838325" cy="1304925"/>
                  <wp:effectExtent l="0" t="0" r="47625" b="0"/>
                  <wp:wrapNone/>
                  <wp:docPr id="238" name="Рисунок 0" descr="view_1 (1)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view_1 (1).jpg"/>
                          <pic:cNvPicPr/>
                        </pic:nvPicPr>
                        <pic:blipFill>
                          <a:blip r:embed="rId13">
                            <a:clrChange>
                              <a:clrFrom>
                                <a:srgbClr val="FFFFFF"/>
                              </a:clrFrom>
                              <a:clrTo>
                                <a:srgbClr val="FFFFFF">
                                  <a:alpha val="0"/>
                                </a:srgbClr>
                              </a:clrTo>
                            </a:clrChange>
                          </a:blip>
                          <a:stretch>
                            <a:fillRect/>
                          </a:stretch>
                        </pic:blipFill>
                        <pic:spPr>
                          <a:xfrm rot="21389891">
                            <a:off x="0" y="0"/>
                            <a:ext cx="1838325" cy="13049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 w:rsidRPr="00E33741">
              <w:rPr>
                <w:rFonts w:ascii="Times New Roman" w:hAnsi="Times New Roman" w:cs="Times New Roman"/>
                <w:noProof/>
                <w:sz w:val="22"/>
                <w:szCs w:val="22"/>
              </w:rPr>
              <w:pict>
                <v:shape id="_x0000_s1614" type="#_x0000_t32" style="position:absolute;left:0;text-align:left;margin-left:519.45pt;margin-top:202.3pt;width:76.95pt;height:45.45pt;z-index:252042752;mso-position-horizontal-relative:text;mso-position-vertical-relative:text" o:connectortype="straight" strokecolor="#a5a5a5 [2092]" strokeweight="1.75pt">
                  <v:shadow type="perspective" color="#525252" opacity=".5" offset="1pt" offset2="-1pt"/>
                </v:shape>
              </w:pict>
            </w:r>
            <w:r w:rsidRPr="00E33741">
              <w:rPr>
                <w:rFonts w:ascii="Times New Roman" w:hAnsi="Times New Roman" w:cs="Times New Roman"/>
                <w:noProof/>
                <w:sz w:val="22"/>
                <w:szCs w:val="22"/>
              </w:rPr>
              <w:pict>
                <v:shape id="_x0000_s1616" type="#_x0000_t32" style="position:absolute;left:0;text-align:left;margin-left:343.65pt;margin-top:400.75pt;width:82.05pt;height:11.85pt;z-index:252044800;mso-position-horizontal-relative:text;mso-position-vertical-relative:text" o:connectortype="straight" strokecolor="#a5a5a5 [2092]" strokeweight="2pt">
                  <v:shadow type="perspective" color="#525252" opacity=".5" offset="1pt" offset2="-1pt"/>
                </v:shape>
              </w:pict>
            </w:r>
            <w:r w:rsidRPr="00E33741">
              <w:rPr>
                <w:rFonts w:ascii="Times New Roman" w:hAnsi="Times New Roman" w:cs="Times New Roman"/>
                <w:noProof/>
                <w:sz w:val="22"/>
                <w:szCs w:val="22"/>
              </w:rPr>
              <w:pict>
                <v:shape id="_x0000_s1615" type="#_x0000_t32" style="position:absolute;left:0;text-align:left;margin-left:590.15pt;margin-top:266.95pt;width:41.05pt;height:22.75pt;z-index:252043776;mso-position-horizontal-relative:text;mso-position-vertical-relative:text" o:connectortype="straight" strokecolor="#a5a5a5 [2092]" strokeweight="2pt">
                  <v:shadow type="perspective" color="#525252" opacity=".5" offset="1pt" offset2="-1pt"/>
                </v:shape>
              </w:pict>
            </w:r>
            <w:r w:rsidRPr="00E33741">
              <w:rPr>
                <w:rFonts w:ascii="Times New Roman" w:hAnsi="Times New Roman" w:cs="Times New Roman"/>
                <w:noProof/>
                <w:sz w:val="22"/>
                <w:szCs w:val="22"/>
              </w:rPr>
              <w:pict>
                <v:shape id="_x0000_s1613" type="#_x0000_t32" style="position:absolute;left:0;text-align:left;margin-left:472.95pt;margin-top:163.6pt;width:33.8pt;height:26.7pt;z-index:252041728;mso-position-horizontal-relative:text;mso-position-vertical-relative:text" o:connectortype="straight" strokecolor="#a5a5a5 [2092]" strokeweight="1.5pt">
                  <v:shadow type="perspective" color="#525252" opacity=".5" offset="1pt" offset2="-1pt"/>
                </v:shape>
              </w:pict>
            </w:r>
            <w:r w:rsidRPr="00E33741">
              <w:rPr>
                <w:rFonts w:ascii="Times New Roman" w:hAnsi="Times New Roman" w:cs="Times New Roman"/>
                <w:noProof/>
                <w:sz w:val="22"/>
                <w:szCs w:val="22"/>
              </w:rPr>
              <w:pict>
                <v:shape id="_x0000_s1612" type="#_x0000_t32" style="position:absolute;left:0;text-align:left;margin-left:255.7pt;margin-top:321.05pt;width:70.35pt;height:66.25pt;z-index:252040704;mso-position-horizontal-relative:text;mso-position-vertical-relative:text" o:connectortype="straight" strokecolor="#a5a5a5 [2092]" strokeweight="2pt">
                  <v:shadow type="perspective" color="#525252" opacity=".5" offset="1pt" offset2="-1pt"/>
                </v:shape>
              </w:pict>
            </w:r>
            <w:r w:rsidRPr="00E33741">
              <w:rPr>
                <w:rFonts w:ascii="Times New Roman" w:hAnsi="Times New Roman" w:cs="Times New Roman"/>
                <w:noProof/>
                <w:sz w:val="22"/>
                <w:szCs w:val="22"/>
              </w:rPr>
              <w:pict>
                <v:shape id="_x0000_s1611" type="#_x0000_t32" style="position:absolute;left:0;text-align:left;margin-left:209.2pt;margin-top:282pt;width:31.3pt;height:27.05pt;z-index:252039680;mso-position-horizontal-relative:text;mso-position-vertical-relative:text" o:connectortype="straight" strokecolor="#a5a5a5 [2092]" strokeweight="2pt">
                  <v:shadow type="perspective" color="#525252" opacity=".5" offset="1pt" offset2="-1pt"/>
                </v:shape>
              </w:pict>
            </w:r>
            <w:r w:rsidRPr="00E33741">
              <w:rPr>
                <w:rFonts w:ascii="Times New Roman" w:hAnsi="Times New Roman" w:cs="Times New Roman"/>
                <w:noProof/>
                <w:sz w:val="22"/>
                <w:szCs w:val="22"/>
              </w:rPr>
              <w:pict>
                <v:shape id="_x0000_s1610" type="#_x0000_t32" style="position:absolute;left:0;text-align:left;margin-left:429.8pt;margin-top:289.7pt;width:201.4pt;height:118.75pt;flip:y;z-index:252038656;mso-position-horizontal-relative:text;mso-position-vertical-relative:text" o:connectortype="straight" strokecolor="#a5a5a5 [2092]" strokeweight="2pt">
                  <v:shadow type="perspective" color="#525252" opacity=".5" offset="1pt" offset2="-1pt"/>
                </v:shape>
              </w:pict>
            </w:r>
            <w:r w:rsidRPr="00E33741">
              <w:rPr>
                <w:rFonts w:ascii="Times New Roman" w:hAnsi="Times New Roman" w:cs="Times New Roman"/>
                <w:noProof/>
                <w:sz w:val="22"/>
                <w:szCs w:val="22"/>
              </w:rPr>
              <w:pict>
                <v:shape id="_x0000_s1609" type="#_x0000_t32" style="position:absolute;left:0;text-align:left;margin-left:343.65pt;margin-top:264.85pt;width:246.85pt;height:135.9pt;flip:y;z-index:252037632;mso-position-horizontal-relative:text;mso-position-vertical-relative:text" o:connectortype="straight" strokecolor="#a5a5a5 [2092]" strokeweight="2pt">
                  <v:shadow type="perspective" color="#525252" opacity=".5" offset="1pt" offset2="-1pt"/>
                </v:shape>
              </w:pict>
            </w:r>
            <w:r w:rsidRPr="00E33741">
              <w:rPr>
                <w:rFonts w:ascii="Times New Roman" w:hAnsi="Times New Roman" w:cs="Times New Roman"/>
                <w:noProof/>
                <w:sz w:val="22"/>
                <w:szCs w:val="22"/>
              </w:rPr>
              <w:pict>
                <v:shape id="_x0000_s1608" type="#_x0000_t32" style="position:absolute;left:0;text-align:left;margin-left:332.65pt;margin-top:247.75pt;width:257.85pt;height:139.55pt;flip:y;z-index:252036608;mso-position-horizontal-relative:text;mso-position-vertical-relative:text" o:connectortype="straight" strokecolor="#a5a5a5 [2092]" strokeweight="1.75pt">
                  <v:shadow type="perspective" color="#525252" opacity=".5" offset="1pt" offset2="-1pt"/>
                </v:shape>
              </w:pict>
            </w:r>
            <w:r w:rsidRPr="00E33741">
              <w:rPr>
                <w:rFonts w:ascii="Times New Roman" w:hAnsi="Times New Roman" w:cs="Times New Roman"/>
                <w:noProof/>
                <w:sz w:val="22"/>
                <w:szCs w:val="22"/>
              </w:rPr>
              <w:pict>
                <v:shape id="_x0000_s1607" type="#_x0000_t32" style="position:absolute;left:0;text-align:left;margin-left:255.7pt;margin-top:202.3pt;width:263.75pt;height:118.75pt;flip:y;z-index:252035584;mso-position-horizontal-relative:text;mso-position-vertical-relative:text" o:connectortype="straight" strokecolor="#a5a5a5 [2092]" strokeweight="1.5pt">
                  <v:shadow type="perspective" color="#525252" opacity=".5" offset="1pt" offset2="-1pt"/>
                </v:shape>
              </w:pict>
            </w:r>
            <w:r w:rsidRPr="00E33741">
              <w:rPr>
                <w:rFonts w:ascii="Times New Roman" w:hAnsi="Times New Roman" w:cs="Times New Roman"/>
                <w:noProof/>
                <w:sz w:val="22"/>
                <w:szCs w:val="22"/>
              </w:rPr>
              <w:pict>
                <v:shape id="_x0000_s1606" type="#_x0000_t32" style="position:absolute;left:0;text-align:left;margin-left:240.5pt;margin-top:190.3pt;width:263.75pt;height:118.75pt;flip:y;z-index:252034560;mso-position-horizontal-relative:text;mso-position-vertical-relative:text" o:connectortype="straight" strokecolor="#a5a5a5 [2092]" strokeweight="1.5pt">
                  <v:shadow type="perspective" color="#525252" opacity=".5" offset="1pt" offset2="-1pt"/>
                </v:shape>
              </w:pict>
            </w:r>
            <w:r w:rsidRPr="00E33741">
              <w:rPr>
                <w:noProof/>
              </w:rPr>
              <w:pict>
                <v:shape id="_x0000_s1605" type="#_x0000_t32" style="position:absolute;left:0;text-align:left;margin-left:209.2pt;margin-top:163.6pt;width:263.75pt;height:118.75pt;flip:y;z-index:252033536;mso-position-horizontal-relative:text;mso-position-vertical-relative:text" o:connectortype="straight" strokecolor="#a5a5a5 [2092]" strokeweight="1.5pt">
                  <v:shadow type="perspective" color="#525252" opacity=".5" offset="1pt" offset2="-1pt"/>
                </v:shape>
              </w:pict>
            </w:r>
            <w:r w:rsidRPr="00E33741">
              <w:rPr>
                <w:rFonts w:ascii="Times New Roman" w:hAnsi="Times New Roman" w:cs="Times New Roman"/>
                <w:noProof/>
                <w:sz w:val="22"/>
                <w:szCs w:val="22"/>
              </w:rPr>
              <w:pict>
                <v:rect id="_x0000_s1604" style="position:absolute;left:0;text-align:left;margin-left:175pt;margin-top:282pt;width:34.2pt;height:15.1pt;rotation:-1524242fd;z-index:252032512;mso-position-horizontal-relative:text;mso-position-vertical-relative:text" fillcolor="#81817c" stroked="f" strokecolor="#03c" strokeweight="2pt">
                  <v:fill r:id="rId6" o:title="Без названия (1)" rotate="t" type="tile"/>
                  <v:shadow type="perspective" color="#525252" opacity=".5" offset="1pt" offset2="-1pt"/>
                </v:rect>
              </w:pict>
            </w:r>
            <w:r w:rsidRPr="00E33741">
              <w:rPr>
                <w:rFonts w:ascii="Times New Roman" w:hAnsi="Times New Roman" w:cs="Times New Roman"/>
                <w:noProof/>
                <w:sz w:val="22"/>
                <w:szCs w:val="22"/>
              </w:rPr>
              <w:pict>
                <v:rect id="_x0000_s1603" style="position:absolute;left:0;text-align:left;margin-left:664.25pt;margin-top:213.65pt;width:57.9pt;height:11.7pt;rotation:1719143fd;z-index:252031488;mso-position-horizontal-relative:text;mso-position-vertical-relative:text" fillcolor="#81817c" stroked="f" strokecolor="#03c" strokeweight="2pt">
                  <v:fill r:id="rId6" o:title="Без названия (1)" rotate="t" type="tile"/>
                  <v:shadow type="perspective" color="#525252" opacity=".5" offset="1pt" offset2="-1pt"/>
                </v:rect>
              </w:pict>
            </w:r>
            <w:r w:rsidRPr="00E33741">
              <w:rPr>
                <w:rFonts w:ascii="Times New Roman" w:hAnsi="Times New Roman" w:cs="Times New Roman"/>
                <w:noProof/>
                <w:sz w:val="22"/>
                <w:szCs w:val="22"/>
              </w:rPr>
              <w:pict>
                <v:rect id="_x0000_s1602" style="position:absolute;left:0;text-align:left;margin-left:590.5pt;margin-top:263.85pt;width:69.35pt;height:18.5pt;rotation:1719143fd;z-index:252030464;mso-position-horizontal-relative:text;mso-position-vertical-relative:text" fillcolor="#81817c" stroked="f" strokecolor="#03c" strokeweight="2pt">
                  <v:fill r:id="rId6" o:title="Без названия (1)" rotate="t" type="tile"/>
                  <v:shadow type="perspective" color="#525252" opacity=".5" offset="1pt" offset2="-1pt"/>
                </v:rect>
              </w:pict>
            </w:r>
            <w:r w:rsidRPr="00E33741">
              <w:rPr>
                <w:rFonts w:ascii="Times New Roman" w:hAnsi="Times New Roman" w:cs="Times New Roman"/>
                <w:noProof/>
                <w:sz w:val="22"/>
                <w:szCs w:val="22"/>
              </w:rPr>
              <w:pict>
                <v:rect id="_x0000_s1601" style="position:absolute;left:0;text-align:left;margin-left:464.15pt;margin-top:183.15pt;width:132.25pt;height:18.5pt;rotation:2206385fd;z-index:252029440;mso-position-horizontal-relative:text;mso-position-vertical-relative:text" fillcolor="#81817c" stroked="f" strokecolor="#03c" strokeweight="2pt">
                  <v:fill r:id="rId6" o:title="Без названия (1)" rotate="t" type="tile"/>
                  <v:shadow type="perspective" color="#525252" opacity=".5" offset="1pt" offset2="-1pt"/>
                </v:rect>
              </w:pict>
            </w:r>
            <w:r w:rsidRPr="00E33741">
              <w:rPr>
                <w:rFonts w:ascii="Times New Roman" w:hAnsi="Times New Roman" w:cs="Times New Roman"/>
                <w:noProof/>
                <w:sz w:val="22"/>
                <w:szCs w:val="22"/>
              </w:rPr>
              <w:pict>
                <v:rect id="_x0000_s1599" style="position:absolute;left:0;text-align:left;margin-left:506.75pt;margin-top:209.6pt;width:137.85pt;height:18.5pt;rotation:1719143fd;z-index:252027392;mso-position-horizontal-relative:text;mso-position-vertical-relative:text" fillcolor="#81817c" stroked="f" strokecolor="#03c" strokeweight="2pt">
                  <v:fill r:id="rId6" o:title="Без названия (1)" rotate="t" type="tile"/>
                  <v:shadow type="perspective" color="#525252" opacity=".5" offset="1pt" offset2="-1pt"/>
                </v:rect>
              </w:pict>
            </w:r>
            <w:r w:rsidRPr="00E33741">
              <w:rPr>
                <w:noProof/>
              </w:rPr>
              <w:pict>
                <v:shape id="_x0000_s1591" style="position:absolute;left:0;text-align:left;margin-left:204pt;margin-top:190.3pt;width:403.4pt;height:197pt;rotation:-229500fd;z-index:252019200;mso-position-horizontal-relative:text;mso-position-vertical-relative:text" coordsize="6587,3627" path="m572,2410c1144,1968,3920,710,4682,355,5444,,4970,270,5147,280v177,10,377,10,600,135c5970,540,6452,825,6482,1030v30,205,105,220,-555,615c5267,2040,3302,3173,2522,3400,1742,3627,1567,3172,1247,3010,927,2848,,2852,572,2410xe" fillcolor="#408416" stroked="f" strokecolor="#03c" strokeweight="2pt">
                  <v:fill r:id="rId14" o:title="Без названия (9)" opacity="32113f" rotate="t" type="tile"/>
                  <v:shadow type="perspective" color="#525252" opacity=".5" offset="1pt" offset2="-1pt"/>
                  <v:path arrowok="t"/>
                </v:shape>
              </w:pict>
            </w:r>
            <w:r w:rsidRPr="00E33741">
              <w:rPr>
                <w:noProof/>
              </w:rPr>
              <w:pict>
                <v:shape id="_x0000_s1592" style="position:absolute;left:0;text-align:left;margin-left:303.45pt;margin-top:239.35pt;width:363.75pt;height:204.75pt;z-index:252020224;mso-position-horizontal-relative:text;mso-position-vertical-relative:text" coordsize="6157,3513" path="m687,2658c1374,2256,4022,726,4707,363v685,-363,-75,53,90,120c4962,550,6157,326,5697,768,5237,1210,2692,2763,2037,3138v-655,375,-28,-60,-270,-120c1525,2958,754,2843,582,2778,410,2713,,3060,687,2658xe" fillcolor="#5d9dca" stroked="f" strokecolor="#03c" strokeweight="2pt">
                  <v:fill r:id="rId15" o:title="Без названия" opacity="32113f" rotate="t" type="tile"/>
                  <v:shadow type="perspective" color="#525252" opacity=".5" offset="1pt" offset2="-1pt"/>
                  <v:path arrowok="t"/>
                </v:shape>
              </w:pict>
            </w:r>
            <w:r w:rsidRPr="00E33741">
              <w:rPr>
                <w:rFonts w:ascii="Times New Roman" w:hAnsi="Times New Roman" w:cs="Times New Roman"/>
                <w:noProof/>
                <w:sz w:val="22"/>
                <w:szCs w:val="22"/>
              </w:rPr>
              <w:pict>
                <v:rect id="_x0000_s1598" style="position:absolute;left:0;text-align:left;margin-left:326.05pt;margin-top:408.45pt;width:110.5pt;height:22.25pt;rotation:-472420fd;flip:y;z-index:252026368;mso-position-horizontal-relative:text;mso-position-vertical-relative:text" fillcolor="#81817c" stroked="f" strokecolor="#03c" strokeweight="2pt">
                  <v:fill r:id="rId6" o:title="Без названия (1)" rotate="t" type="tile"/>
                  <v:shadow type="perspective" color="#525252" opacity=".5" offset="1pt" offset2="-1pt"/>
                </v:rect>
              </w:pict>
            </w:r>
            <w:r w:rsidRPr="00E33741">
              <w:rPr>
                <w:rFonts w:ascii="Times New Roman" w:hAnsi="Times New Roman" w:cs="Times New Roman"/>
                <w:noProof/>
                <w:sz w:val="22"/>
                <w:szCs w:val="22"/>
              </w:rPr>
              <w:pict>
                <v:rect id="_x0000_s1597" style="position:absolute;left:0;text-align:left;margin-left:165.15pt;margin-top:341.1pt;width:206.45pt;height:33.6pt;rotation:2732273fd;z-index:252025344;mso-position-horizontal-relative:text;mso-position-vertical-relative:text" fillcolor="#81817c" stroked="f" strokecolor="#03c" strokeweight="2pt">
                  <v:fill r:id="rId6" o:title="Без названия (1)" rotate="t" type="tile"/>
                  <v:shadow type="perspective" color="#525252" opacity=".5" offset="1pt" offset2="-1pt"/>
                </v:rect>
              </w:pict>
            </w:r>
            <w:r w:rsidRPr="00E33741">
              <w:rPr>
                <w:noProof/>
              </w:rPr>
              <w:pict>
                <v:rect id="_x0000_s1594" style="position:absolute;left:0;text-align:left;margin-left:225.85pt;margin-top:247.75pt;width:304.5pt;height:17.1pt;rotation:-1593790fd;z-index:252022272;mso-position-horizontal-relative:text;mso-position-vertical-relative:text" fillcolor="#81817c" stroked="f" strokecolor="#03c" strokeweight="2pt">
                  <v:fill r:id="rId6" o:title="Без названия (1)" rotate="t" type="tile"/>
                  <v:shadow type="perspective" color="#525252" opacity=".5" offset="1pt" offset2="-1pt"/>
                </v:rect>
              </w:pict>
            </w:r>
            <w:r w:rsidRPr="00E33741">
              <w:rPr>
                <w:rFonts w:ascii="Times New Roman" w:hAnsi="Times New Roman" w:cs="Times New Roman"/>
                <w:noProof/>
                <w:sz w:val="22"/>
                <w:szCs w:val="22"/>
              </w:rPr>
              <w:pict>
                <v:rect id="_x0000_s1595" style="position:absolute;left:0;text-align:left;margin-left:315.65pt;margin-top:316pt;width:304.5pt;height:16.6pt;rotation:-1855304fd;z-index:252023296;mso-position-horizontal-relative:text;mso-position-vertical-relative:text" fillcolor="#81817c" stroked="f" strokecolor="#03c" strokeweight="2pt">
                  <v:fill r:id="rId6" o:title="Без названия (1)" rotate="t" type="tile"/>
                  <v:shadow type="perspective" color="#525252" opacity=".5" offset="1pt" offset2="-1pt"/>
                </v:rect>
              </w:pict>
            </w:r>
            <w:r w:rsidRPr="00E33741">
              <w:rPr>
                <w:noProof/>
              </w:rPr>
              <w:pict>
                <v:shape id="_x0000_s1593" style="position:absolute;left:0;text-align:left;margin-left:376.45pt;margin-top:139.1pt;width:355.1pt;height:320.35pt;z-index:252021248;mso-position-horizontal-relative:text;mso-position-vertical-relative:text" coordsize="7102,6407" path="m2260,205v500,205,2110,1240,2550,1485c5250,1935,4725,1747,4900,1675v175,-72,775,-363,960,-420c6045,1198,5828,1243,6010,1330v182,87,798,360,945,450c7102,1870,7100,1663,6895,1870v-205,207,-730,778,-1170,1155c5285,3402,5013,3625,4255,4135,3497,4645,1708,5763,1180,6085v-528,322,32,25,-90,-15c968,6030,497,5917,445,5845,393,5773,,6117,775,5635,1550,5153,4393,3397,5095,2950v702,-447,63,91,-105,c4822,2859,4212,2557,4090,2407v-122,-150,397,-150,165,-357c4023,1843,2955,1375,2695,1165v-260,-210,147,-258,,-375c2548,673,1870,557,1810,460,1750,363,1760,,2260,205xe" fillcolor="#81817c" stroked="f" strokecolor="#03c" strokeweight="2pt">
                  <v:fill r:id="rId6" o:title="Без названия (1)" rotate="t" type="tile"/>
                  <v:shadow type="perspective" color="#525252" opacity=".5" offset="1pt" offset2="-1pt"/>
                  <v:path arrowok="t"/>
                </v:shape>
              </w:pict>
            </w:r>
            <w:r w:rsidRPr="00E33741">
              <w:rPr>
                <w:noProof/>
              </w:rPr>
              <w:pict>
                <v:shape id="_x0000_s1590" style="position:absolute;left:0;text-align:left;margin-left:184.1pt;margin-top:154.6pt;width:327.1pt;height:166.45pt;z-index:252018176;mso-position-horizontal-relative:text;mso-position-vertical-relative:text" coordsize="6182,3134" path="m632,2302c1264,1880,4140,674,4862,337,5584,,4880,299,4967,277v87,-22,228,-132,420,-75c5579,259,6182,469,6122,622v-60,153,-318,125,-1095,495c4250,1487,2079,2550,1457,2842v-622,292,-100,25,-165,30c1227,2877,1177,2964,1067,2872,957,2780,,2724,632,2302xe" fillcolor="#408416" stroked="f" strokecolor="#03c" strokeweight="2pt">
                  <v:fill r:id="rId14" o:title="Без названия (9)" opacity="29491f" rotate="t" type="tile"/>
                  <v:shadow type="perspective" color="#525252" opacity=".5" offset="1pt" offset2="-1pt"/>
                  <v:path arrowok="t"/>
                </v:shape>
              </w:pict>
            </w:r>
            <w:r>
              <w:rPr>
                <w:noProof/>
              </w:rPr>
              <w:drawing>
                <wp:inline distT="0" distB="0" distL="0" distR="0">
                  <wp:extent cx="10578855" cy="6889532"/>
                  <wp:effectExtent l="19050" t="0" r="0" b="0"/>
                  <wp:docPr id="239" name="Рисунок 7" descr="C:\Users\User\AppData\Local\Microsoft\Windows\Temporary Internet Files\Content.Word\Новый рисунок (10)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C:\Users\User\AppData\Local\Microsoft\Windows\Temporary Internet Files\Content.Word\Новый рисунок (10)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578855" cy="688953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604BF3" w:rsidRPr="00897562" w:rsidRDefault="00604BF3" w:rsidP="003C7448">
            <w:pPr>
              <w:jc w:val="center"/>
              <w:rPr>
                <w:b/>
              </w:rPr>
            </w:pPr>
          </w:p>
        </w:tc>
      </w:tr>
    </w:tbl>
    <w:p w:rsidR="00F240CA" w:rsidRDefault="00F240CA" w:rsidP="00F240CA"/>
    <w:p w:rsidR="00604BF3" w:rsidRDefault="00604BF3" w:rsidP="00F240CA"/>
    <w:p w:rsidR="00604BF3" w:rsidRDefault="00604BF3" w:rsidP="00F240CA"/>
    <w:p w:rsidR="00604BF3" w:rsidRDefault="00604BF3" w:rsidP="00F240CA"/>
    <w:tbl>
      <w:tblPr>
        <w:tblW w:w="22343" w:type="dxa"/>
        <w:tblInd w:w="-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22343"/>
      </w:tblGrid>
      <w:tr w:rsidR="00604BF3" w:rsidRPr="00897562" w:rsidTr="00604BF3">
        <w:trPr>
          <w:trHeight w:val="12812"/>
        </w:trPr>
        <w:tc>
          <w:tcPr>
            <w:tcW w:w="22343" w:type="dxa"/>
            <w:tcBorders>
              <w:top w:val="nil"/>
              <w:left w:val="nil"/>
              <w:bottom w:val="nil"/>
              <w:right w:val="nil"/>
            </w:tcBorders>
          </w:tcPr>
          <w:p w:rsidR="00604BF3" w:rsidRDefault="00604BF3" w:rsidP="009C79E7">
            <w:pPr>
              <w:tabs>
                <w:tab w:val="left" w:pos="6615"/>
              </w:tabs>
              <w:rPr>
                <w:rFonts w:ascii="Times New Roman" w:hAnsi="Times New Roman" w:cs="Times New Roman"/>
              </w:rPr>
            </w:pPr>
          </w:p>
          <w:p w:rsidR="00604BF3" w:rsidRPr="00563760" w:rsidRDefault="00604BF3" w:rsidP="009C79E7">
            <w:pPr>
              <w:ind w:left="179" w:right="227"/>
              <w:jc w:val="both"/>
              <w:rPr>
                <w:rFonts w:ascii="Times New Roman" w:hAnsi="Times New Roman" w:cs="Times New Roman"/>
                <w:b/>
                <w:sz w:val="18"/>
                <w:szCs w:val="18"/>
              </w:rPr>
            </w:pPr>
          </w:p>
          <w:p w:rsidR="00604BF3" w:rsidRPr="00604BF3" w:rsidRDefault="00604BF3" w:rsidP="00604BF3">
            <w:pPr>
              <w:jc w:val="center"/>
              <w:rPr>
                <w:rFonts w:ascii="Times New Roman" w:hAnsi="Times New Roman" w:cs="Times New Roman"/>
                <w:color w:val="auto"/>
              </w:rPr>
            </w:pPr>
            <w:r w:rsidRPr="00604BF3">
              <w:rPr>
                <w:rFonts w:ascii="Times New Roman" w:hAnsi="Times New Roman" w:cs="Times New Roman"/>
                <w:noProof/>
              </w:rPr>
              <w:t>ВИЗУАЛИЗАЦИЯ ДИЗАЙН- ПРОЕКТА</w:t>
            </w:r>
            <w:r w:rsidRPr="00604BF3">
              <w:rPr>
                <w:noProof/>
              </w:rPr>
              <w:t xml:space="preserve"> </w:t>
            </w:r>
            <w:r w:rsidRPr="00604BF3">
              <w:rPr>
                <w:rFonts w:ascii="Times New Roman" w:hAnsi="Times New Roman" w:cs="Times New Roman"/>
                <w:color w:val="auto"/>
              </w:rPr>
              <w:t xml:space="preserve"> БЛАГОУСТРОЙСТВА  ТЕРРИТОРИИ  ОБЩЕГО  ПОЛЬЗОВАНИЯ </w:t>
            </w:r>
          </w:p>
          <w:p w:rsidR="00604BF3" w:rsidRPr="00604BF3" w:rsidRDefault="00604BF3" w:rsidP="00604BF3">
            <w:pPr>
              <w:jc w:val="center"/>
              <w:rPr>
                <w:rFonts w:ascii="Times New Roman" w:hAnsi="Times New Roman" w:cs="Times New Roman"/>
                <w:color w:val="auto"/>
              </w:rPr>
            </w:pPr>
            <w:r w:rsidRPr="00604BF3">
              <w:rPr>
                <w:rFonts w:ascii="Times New Roman" w:hAnsi="Times New Roman" w:cs="Times New Roman"/>
                <w:color w:val="auto"/>
              </w:rPr>
              <w:t>ПЛОЩАДКА «ЮБИЛЕЙНАЯ»</w:t>
            </w:r>
          </w:p>
          <w:p w:rsidR="00604BF3" w:rsidRPr="00604BF3" w:rsidRDefault="00604BF3" w:rsidP="00604BF3">
            <w:pPr>
              <w:jc w:val="center"/>
              <w:rPr>
                <w:rFonts w:ascii="Times New Roman" w:hAnsi="Times New Roman" w:cs="Times New Roman"/>
                <w:color w:val="auto"/>
              </w:rPr>
            </w:pPr>
            <w:r w:rsidRPr="00604BF3">
              <w:rPr>
                <w:rFonts w:ascii="Times New Roman" w:hAnsi="Times New Roman" w:cs="Times New Roman"/>
                <w:color w:val="auto"/>
              </w:rPr>
              <w:t xml:space="preserve">по адресу:  </w:t>
            </w:r>
            <w:proofErr w:type="gramStart"/>
            <w:r w:rsidRPr="00604BF3">
              <w:rPr>
                <w:rFonts w:ascii="Times New Roman" w:hAnsi="Times New Roman" w:cs="Times New Roman"/>
                <w:color w:val="auto"/>
              </w:rPr>
              <w:t>г</w:t>
            </w:r>
            <w:proofErr w:type="gramEnd"/>
            <w:r w:rsidRPr="00604BF3">
              <w:rPr>
                <w:rFonts w:ascii="Times New Roman" w:hAnsi="Times New Roman" w:cs="Times New Roman"/>
                <w:color w:val="auto"/>
              </w:rPr>
              <w:t>. Сольцы</w:t>
            </w:r>
          </w:p>
          <w:p w:rsidR="00604BF3" w:rsidRPr="00604BF3" w:rsidRDefault="00604BF3" w:rsidP="00604BF3">
            <w:pPr>
              <w:ind w:left="326"/>
              <w:jc w:val="center"/>
              <w:rPr>
                <w:b/>
              </w:rPr>
            </w:pPr>
            <w:r w:rsidRPr="00604BF3">
              <w:rPr>
                <w:rFonts w:ascii="Times New Roman" w:hAnsi="Times New Roman" w:cs="Times New Roman"/>
                <w:color w:val="auto"/>
              </w:rPr>
              <w:t>ул. Гагарина, напротив домов 22-25</w:t>
            </w:r>
          </w:p>
          <w:p w:rsidR="00604BF3" w:rsidRPr="002979CF" w:rsidRDefault="00604BF3" w:rsidP="009C79E7">
            <w:pPr>
              <w:ind w:left="326"/>
              <w:jc w:val="both"/>
              <w:rPr>
                <w:rFonts w:ascii="Times New Roman" w:hAnsi="Times New Roman" w:cs="Times New Roman"/>
                <w:b/>
                <w:sz w:val="18"/>
                <w:szCs w:val="18"/>
              </w:rPr>
            </w:pPr>
          </w:p>
          <w:p w:rsidR="00604BF3" w:rsidRDefault="00604BF3" w:rsidP="009C79E7">
            <w:pPr>
              <w:jc w:val="center"/>
              <w:rPr>
                <w:b/>
              </w:rPr>
            </w:pPr>
            <w:r w:rsidRPr="00CC09CF">
              <w:rPr>
                <w:rFonts w:ascii="Times New Roman" w:hAnsi="Times New Roman" w:cs="Times New Roman"/>
                <w:noProof/>
                <w:sz w:val="22"/>
                <w:szCs w:val="22"/>
              </w:rPr>
              <w:pict>
                <v:rect id="_x0000_s1651" style="position:absolute;left:0;text-align:left;margin-left:610.4pt;margin-top:326.6pt;width:127.55pt;height:14.4pt;rotation:2777217fd;z-index:252126720;mso-position-horizontal-relative:text;mso-position-vertical-relative:text" fillcolor="#917664" stroked="f" strokecolor="#03c" strokeweight="2pt">
                  <v:fill r:id="rId17" o:title="images (12)" opacity="43909f" rotate="t" type="tile"/>
                  <v:shadow type="perspective" color="#525252" opacity=".5" offset="1pt" offset2="-1pt"/>
                </v:rect>
              </w:pict>
            </w:r>
            <w:r w:rsidRPr="00CC09CF">
              <w:rPr>
                <w:rFonts w:ascii="Times New Roman" w:hAnsi="Times New Roman" w:cs="Times New Roman"/>
                <w:noProof/>
                <w:sz w:val="22"/>
                <w:szCs w:val="22"/>
              </w:rPr>
              <w:pict>
                <v:rect id="_x0000_s1653" style="position:absolute;left:0;text-align:left;margin-left:507.2pt;margin-top:308pt;width:131.2pt;height:8.25pt;rotation:-1238954fd;z-index:252128768;mso-position-horizontal-relative:text;mso-position-vertical-relative:text" fillcolor="#917664" stroked="f" strokecolor="#03c" strokeweight="2pt">
                  <v:fill r:id="rId17" o:title="images (12)" rotate="t" type="tile"/>
                  <v:shadow type="perspective" color="#525252" opacity=".5" offset="1pt" offset2="-1pt"/>
                </v:rect>
              </w:pict>
            </w:r>
            <w:r>
              <w:rPr>
                <w:rFonts w:ascii="Times New Roman" w:hAnsi="Times New Roman" w:cs="Times New Roman"/>
                <w:noProof/>
                <w:sz w:val="22"/>
                <w:szCs w:val="22"/>
              </w:rPr>
              <w:drawing>
                <wp:anchor distT="0" distB="0" distL="114300" distR="114300" simplePos="0" relativeHeight="252112384" behindDoc="0" locked="0" layoutInCell="1" allowOverlap="1">
                  <wp:simplePos x="0" y="0"/>
                  <wp:positionH relativeFrom="column">
                    <wp:posOffset>6228715</wp:posOffset>
                  </wp:positionH>
                  <wp:positionV relativeFrom="paragraph">
                    <wp:posOffset>3056890</wp:posOffset>
                  </wp:positionV>
                  <wp:extent cx="1901825" cy="1156970"/>
                  <wp:effectExtent l="19050" t="0" r="3175" b="0"/>
                  <wp:wrapNone/>
                  <wp:docPr id="54" name="Рисунок 1" descr="C:\Users\User\AppData\Local\Microsoft\Windows\Temporary Internet Files\Content.Word\Новый рисунок (7)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User\AppData\Local\Microsoft\Windows\Temporary Internet Files\Content.Word\Новый рисунок (7)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>
                            <a:clrChange>
                              <a:clrFrom>
                                <a:srgbClr val="99BD90"/>
                              </a:clrFrom>
                              <a:clrTo>
                                <a:srgbClr val="99BD90">
                                  <a:alpha val="0"/>
                                </a:srgbClr>
                              </a:clrTo>
                            </a:clrChange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1825" cy="11569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Pr="00CC09CF">
              <w:rPr>
                <w:rFonts w:ascii="Times New Roman" w:hAnsi="Times New Roman" w:cs="Times New Roman"/>
                <w:noProof/>
                <w:sz w:val="22"/>
                <w:szCs w:val="22"/>
              </w:rPr>
              <w:pict>
                <v:shapetype id="_x0000_t6" coordsize="21600,21600" o:spt="6" path="m,l,21600r21600,xe">
                  <v:stroke joinstyle="miter"/>
                  <v:path gradientshapeok="t" o:connecttype="custom" o:connectlocs="0,0;0,10800;0,21600;10800,21600;21600,21600;10800,10800" textboxrect="1800,12600,12600,19800"/>
                </v:shapetype>
                <v:shape id="_x0000_s1647" type="#_x0000_t6" style="position:absolute;left:0;text-align:left;margin-left:675.3pt;margin-top:284.3pt;width:194.45pt;height:73.05pt;rotation:-1587790fd;z-index:252111360;mso-position-horizontal-relative:text;mso-position-vertical-relative:text" fillcolor="#408416" stroked="f" strokecolor="#03c" strokeweight="2pt">
                  <v:fill r:id="rId14" o:title="Без названия (9)" opacity="20972f" rotate="t" type="tile"/>
                  <v:shadow type="perspective" color="#525252" opacity=".5" offset="1pt" offset2="-1pt"/>
                </v:shape>
              </w:pict>
            </w:r>
            <w:bookmarkStart w:id="0" w:name="_GoBack"/>
            <w:r w:rsidRPr="00CC09CF">
              <w:rPr>
                <w:noProof/>
              </w:rPr>
              <w:pict>
                <v:shape id="_x0000_s1645" type="#_x0000_t6" style="position:absolute;left:0;text-align:left;margin-left:607.25pt;margin-top:275.3pt;width:208.05pt;height:78.5pt;rotation:-2776858fd;z-index:252109312;mso-position-horizontal-relative:text;mso-position-vertical-relative:text" fillcolor="#408416" stroked="f" strokecolor="#03c" strokeweight="2pt">
                  <v:fill r:id="rId14" o:title="Без названия (9)" opacity="26214f" rotate="t" type="tile"/>
                  <v:shadow type="perspective" color="#525252" opacity=".5" offset="1pt" offset2="-1pt"/>
                </v:shape>
              </w:pict>
            </w:r>
            <w:bookmarkEnd w:id="0"/>
            <w:r w:rsidRPr="00CC09CF">
              <w:rPr>
                <w:rFonts w:ascii="Times New Roman" w:hAnsi="Times New Roman" w:cs="Times New Roman"/>
                <w:noProof/>
                <w:sz w:val="22"/>
                <w:szCs w:val="22"/>
              </w:rPr>
              <w:pict>
                <v:shape id="_x0000_s1648" type="#_x0000_t6" style="position:absolute;left:0;text-align:left;margin-left:767.7pt;margin-top:206.45pt;width:116.9pt;height:109.8pt;z-index:252123648;mso-position-horizontal-relative:text;mso-position-vertical-relative:text" fillcolor="#408416" stroked="f" strokecolor="#03c" strokeweight="2pt">
                  <v:fill r:id="rId14" o:title="Без названия (9)" opacity="3277f" rotate="t" type="tile"/>
                  <v:shadow type="perspective" color="#525252" opacity=".5" offset="1pt" offset2="-1pt"/>
                </v:shape>
              </w:pict>
            </w:r>
            <w:r w:rsidRPr="00CC09CF">
              <w:rPr>
                <w:rFonts w:ascii="Times New Roman" w:hAnsi="Times New Roman" w:cs="Times New Roman"/>
                <w:noProof/>
                <w:sz w:val="22"/>
                <w:szCs w:val="22"/>
              </w:rPr>
              <w:pict>
                <v:shape id="_x0000_s1649" style="position:absolute;left:0;text-align:left;margin-left:634.15pt;margin-top:316.4pt;width:314.8pt;height:196.6pt;z-index:252124672;mso-position-horizontal-relative:text;mso-position-vertical:absolute;mso-position-vertical-relative:text" coordsize="6265,4249" path="m80,1769v80,-183,634,-171,1020,-300c1486,1340,1972,1184,2395,993,2818,802,3210,485,3640,324,4070,163,4730,58,4973,29v243,-29,24,31,127,120c5203,238,5407,441,5590,564v183,123,545,234,610,325c6265,980,6053,1056,5980,1109v-73,53,-115,61,-220,100c5655,1248,5443,1282,5350,1342v-93,60,-118,159,-150,227c5168,1637,5198,1642,5160,1749v-38,107,-107,347,-187,460c4893,2322,4797,2362,4680,2429v-117,67,-298,120,-409,180c4160,2669,4138,2746,4016,2789v-122,43,-353,50,-476,80c3417,2899,3431,2932,3280,2969v-151,37,-475,87,-645,120c2465,3122,2409,3109,2260,3169v-149,60,-357,203,-520,280c1577,3526,1407,3559,1280,3629v-127,70,-213,173,-300,240c893,3936,837,3989,760,4029v-77,40,-160,53,-240,80c440,4136,307,4249,280,4189v-27,-60,53,-307,80,-440c387,3616,410,3552,440,3389v30,-163,70,-483,100,-620c570,2632,693,2726,620,2569,547,2412,,1952,80,1769xe" fillcolor="#960" stroked="f" strokecolor="#03c" strokeweight="2pt">
                  <v:fill r:id="rId19" o:title="Пробка" opacity="23593f" rotate="t" type="tile"/>
                  <v:shadow type="perspective" color="#525252" opacity=".5" offset="1pt" offset2="-1pt"/>
                  <v:path arrowok="t"/>
                </v:shape>
              </w:pict>
            </w:r>
            <w:r w:rsidRPr="00CC09CF">
              <w:rPr>
                <w:rFonts w:ascii="Times New Roman" w:hAnsi="Times New Roman" w:cs="Times New Roman"/>
                <w:noProof/>
                <w:sz w:val="22"/>
                <w:szCs w:val="22"/>
              </w:rPr>
              <w:pict>
                <v:rect id="_x0000_s1646" style="position:absolute;left:0;text-align:left;margin-left:517.6pt;margin-top:221.3pt;width:267pt;height:118.2pt;rotation:-1029672fd;z-index:252110336;mso-position-horizontal-relative:text;mso-position-vertical-relative:text" fillcolor="#408416" stroked="f" strokecolor="#03c" strokeweight="2pt">
                  <v:fill r:id="rId14" o:title="Без названия (9)" opacity="41943f" rotate="t" type="tile"/>
                  <v:shadow type="perspective" color="#525252" opacity=".5" offset="1pt" offset2="-1pt"/>
                </v:rect>
              </w:pict>
            </w:r>
            <w:r w:rsidRPr="00CC09CF">
              <w:rPr>
                <w:rFonts w:ascii="Times New Roman" w:hAnsi="Times New Roman" w:cs="Times New Roman"/>
                <w:noProof/>
                <w:sz w:val="22"/>
                <w:szCs w:val="22"/>
              </w:rPr>
              <w:pict>
                <v:rect id="_x0000_s1652" style="position:absolute;left:0;text-align:left;margin-left:702.75pt;margin-top:405.95pt;width:91.6pt;height:14.35pt;rotation:-27217131fd;flip:x;z-index:252127744;mso-position-horizontal-relative:text;mso-position-vertical-relative:text" fillcolor="#917664" stroked="f" strokecolor="#03c" strokeweight="2pt">
                  <v:fill r:id="rId17" o:title="images (12)" opacity="37356f" rotate="t" type="tile"/>
                  <v:shadow type="perspective" color="#525252" opacity=".5" offset="1pt" offset2="-1pt"/>
                </v:rect>
              </w:pict>
            </w:r>
            <w:r w:rsidRPr="00CC09CF">
              <w:rPr>
                <w:rFonts w:ascii="Times New Roman" w:hAnsi="Times New Roman" w:cs="Times New Roman"/>
                <w:noProof/>
                <w:sz w:val="22"/>
                <w:szCs w:val="22"/>
              </w:rPr>
              <w:pict>
                <v:rect id="_x0000_s1650" style="position:absolute;left:0;text-align:left;margin-left:507.2pt;margin-top:308pt;width:131.2pt;height:8.25pt;rotation:-1238954fd;z-index:252125696;mso-position-horizontal-relative:text;mso-position-vertical-relative:text" fillcolor="#917664" stroked="f" strokecolor="#03c" strokeweight="2pt">
                  <v:fill r:id="rId17" o:title="images (12)" rotate="t" type="tile"/>
                  <v:shadow type="perspective" color="#525252" opacity=".5" offset="1pt" offset2="-1pt"/>
                </v:rect>
              </w:pict>
            </w:r>
            <w:r>
              <w:rPr>
                <w:rFonts w:ascii="Times New Roman" w:hAnsi="Times New Roman" w:cs="Times New Roman"/>
                <w:noProof/>
                <w:sz w:val="22"/>
                <w:szCs w:val="22"/>
              </w:rPr>
              <w:drawing>
                <wp:anchor distT="0" distB="0" distL="114300" distR="114300" simplePos="0" relativeHeight="252122624" behindDoc="0" locked="0" layoutInCell="1" allowOverlap="1">
                  <wp:simplePos x="0" y="0"/>
                  <wp:positionH relativeFrom="column">
                    <wp:posOffset>2167890</wp:posOffset>
                  </wp:positionH>
                  <wp:positionV relativeFrom="paragraph">
                    <wp:posOffset>3631042</wp:posOffset>
                  </wp:positionV>
                  <wp:extent cx="838200" cy="723900"/>
                  <wp:effectExtent l="0" t="0" r="0" b="0"/>
                  <wp:wrapNone/>
                  <wp:docPr id="55" name="Рисунок 19" descr="Trees_Elevation_-_Colour_Collection_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Trees_Elevation_-_Colour_Collection_1.png"/>
                          <pic:cNvPicPr/>
                        </pic:nvPicPr>
                        <pic:blipFill>
                          <a:blip r:embed="rId12">
                            <a:clrChange>
                              <a:clrFrom>
                                <a:srgbClr val="FFFFFF"/>
                              </a:clrFrom>
                              <a:clrTo>
                                <a:srgbClr val="FFFFFF">
                                  <a:alpha val="0"/>
                                </a:srgbClr>
                              </a:clrTo>
                            </a:clrChange>
                          </a:blip>
                          <a:stretch>
                            <a:fillRect/>
                          </a:stretch>
                        </pic:blipFill>
                        <pic:spPr>
                          <a:xfrm flipH="1">
                            <a:off x="0" y="0"/>
                            <a:ext cx="838200" cy="7239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ascii="Times New Roman" w:hAnsi="Times New Roman" w:cs="Times New Roman"/>
                <w:noProof/>
                <w:sz w:val="22"/>
                <w:szCs w:val="22"/>
              </w:rPr>
              <w:drawing>
                <wp:anchor distT="0" distB="0" distL="114300" distR="114300" simplePos="0" relativeHeight="252121600" behindDoc="0" locked="0" layoutInCell="1" allowOverlap="1">
                  <wp:simplePos x="0" y="0"/>
                  <wp:positionH relativeFrom="column">
                    <wp:posOffset>3148965</wp:posOffset>
                  </wp:positionH>
                  <wp:positionV relativeFrom="paragraph">
                    <wp:posOffset>3792220</wp:posOffset>
                  </wp:positionV>
                  <wp:extent cx="485775" cy="419100"/>
                  <wp:effectExtent l="19050" t="0" r="9525" b="0"/>
                  <wp:wrapNone/>
                  <wp:docPr id="56" name="Рисунок 19" descr="Trees_Elevation_-_Colour_Collection_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Trees_Elevation_-_Colour_Collection_1.png"/>
                          <pic:cNvPicPr/>
                        </pic:nvPicPr>
                        <pic:blipFill>
                          <a:blip r:embed="rId12">
                            <a:clrChange>
                              <a:clrFrom>
                                <a:srgbClr val="FFFFFF"/>
                              </a:clrFrom>
                              <a:clrTo>
                                <a:srgbClr val="FFFFFF">
                                  <a:alpha val="0"/>
                                </a:srgbClr>
                              </a:clrTo>
                            </a:clrChange>
                          </a:blip>
                          <a:stretch>
                            <a:fillRect/>
                          </a:stretch>
                        </pic:blipFill>
                        <pic:spPr>
                          <a:xfrm flipH="1">
                            <a:off x="0" y="0"/>
                            <a:ext cx="485775" cy="4191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ascii="Times New Roman" w:hAnsi="Times New Roman" w:cs="Times New Roman"/>
                <w:noProof/>
                <w:sz w:val="22"/>
                <w:szCs w:val="22"/>
              </w:rPr>
              <w:drawing>
                <wp:anchor distT="0" distB="0" distL="114300" distR="114300" simplePos="0" relativeHeight="252120576" behindDoc="0" locked="0" layoutInCell="1" allowOverlap="1">
                  <wp:simplePos x="0" y="0"/>
                  <wp:positionH relativeFrom="column">
                    <wp:posOffset>3920489</wp:posOffset>
                  </wp:positionH>
                  <wp:positionV relativeFrom="paragraph">
                    <wp:posOffset>3335020</wp:posOffset>
                  </wp:positionV>
                  <wp:extent cx="772824" cy="666750"/>
                  <wp:effectExtent l="19050" t="0" r="8226" b="0"/>
                  <wp:wrapNone/>
                  <wp:docPr id="57" name="Рисунок 19" descr="Trees_Elevation_-_Colour_Collection_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Trees_Elevation_-_Colour_Collection_1.png"/>
                          <pic:cNvPicPr/>
                        </pic:nvPicPr>
                        <pic:blipFill>
                          <a:blip r:embed="rId12">
                            <a:clrChange>
                              <a:clrFrom>
                                <a:srgbClr val="FFFFFF"/>
                              </a:clrFrom>
                              <a:clrTo>
                                <a:srgbClr val="FFFFFF">
                                  <a:alpha val="0"/>
                                </a:srgbClr>
                              </a:clrTo>
                            </a:clrChange>
                          </a:blip>
                          <a:stretch>
                            <a:fillRect/>
                          </a:stretch>
                        </pic:blipFill>
                        <pic:spPr>
                          <a:xfrm flipH="1">
                            <a:off x="0" y="0"/>
                            <a:ext cx="772824" cy="6667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ascii="Times New Roman" w:hAnsi="Times New Roman" w:cs="Times New Roman"/>
                <w:noProof/>
                <w:sz w:val="22"/>
                <w:szCs w:val="22"/>
              </w:rPr>
              <w:drawing>
                <wp:anchor distT="0" distB="0" distL="114300" distR="114300" simplePos="0" relativeHeight="252119552" behindDoc="0" locked="0" layoutInCell="1" allowOverlap="1">
                  <wp:simplePos x="0" y="0"/>
                  <wp:positionH relativeFrom="column">
                    <wp:posOffset>9235440</wp:posOffset>
                  </wp:positionH>
                  <wp:positionV relativeFrom="paragraph">
                    <wp:posOffset>2153920</wp:posOffset>
                  </wp:positionV>
                  <wp:extent cx="485775" cy="419100"/>
                  <wp:effectExtent l="19050" t="0" r="9525" b="0"/>
                  <wp:wrapNone/>
                  <wp:docPr id="58" name="Рисунок 19" descr="Trees_Elevation_-_Colour_Collection_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Trees_Elevation_-_Colour_Collection_1.png"/>
                          <pic:cNvPicPr/>
                        </pic:nvPicPr>
                        <pic:blipFill>
                          <a:blip r:embed="rId12">
                            <a:clrChange>
                              <a:clrFrom>
                                <a:srgbClr val="FFFFFF"/>
                              </a:clrFrom>
                              <a:clrTo>
                                <a:srgbClr val="FFFFFF">
                                  <a:alpha val="0"/>
                                </a:srgbClr>
                              </a:clrTo>
                            </a:clrChange>
                          </a:blip>
                          <a:stretch>
                            <a:fillRect/>
                          </a:stretch>
                        </pic:blipFill>
                        <pic:spPr>
                          <a:xfrm flipH="1">
                            <a:off x="0" y="0"/>
                            <a:ext cx="485775" cy="4191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ascii="Times New Roman" w:hAnsi="Times New Roman" w:cs="Times New Roman"/>
                <w:noProof/>
                <w:sz w:val="22"/>
                <w:szCs w:val="22"/>
              </w:rPr>
              <w:drawing>
                <wp:anchor distT="0" distB="0" distL="114300" distR="114300" simplePos="0" relativeHeight="252118528" behindDoc="0" locked="0" layoutInCell="1" allowOverlap="1">
                  <wp:simplePos x="0" y="0"/>
                  <wp:positionH relativeFrom="column">
                    <wp:posOffset>8902065</wp:posOffset>
                  </wp:positionH>
                  <wp:positionV relativeFrom="paragraph">
                    <wp:posOffset>2220595</wp:posOffset>
                  </wp:positionV>
                  <wp:extent cx="485775" cy="419100"/>
                  <wp:effectExtent l="19050" t="0" r="9525" b="0"/>
                  <wp:wrapNone/>
                  <wp:docPr id="59" name="Рисунок 19" descr="Trees_Elevation_-_Colour_Collection_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Trees_Elevation_-_Colour_Collection_1.png"/>
                          <pic:cNvPicPr/>
                        </pic:nvPicPr>
                        <pic:blipFill>
                          <a:blip r:embed="rId12">
                            <a:clrChange>
                              <a:clrFrom>
                                <a:srgbClr val="FFFFFF"/>
                              </a:clrFrom>
                              <a:clrTo>
                                <a:srgbClr val="FFFFFF">
                                  <a:alpha val="0"/>
                                </a:srgbClr>
                              </a:clrTo>
                            </a:clrChange>
                          </a:blip>
                          <a:stretch>
                            <a:fillRect/>
                          </a:stretch>
                        </pic:blipFill>
                        <pic:spPr>
                          <a:xfrm flipH="1">
                            <a:off x="0" y="0"/>
                            <a:ext cx="485775" cy="4191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ascii="Times New Roman" w:hAnsi="Times New Roman" w:cs="Times New Roman"/>
                <w:noProof/>
                <w:sz w:val="22"/>
                <w:szCs w:val="22"/>
              </w:rPr>
              <w:drawing>
                <wp:anchor distT="0" distB="0" distL="114300" distR="114300" simplePos="0" relativeHeight="252117504" behindDoc="0" locked="0" layoutInCell="1" allowOverlap="1">
                  <wp:simplePos x="0" y="0"/>
                  <wp:positionH relativeFrom="column">
                    <wp:posOffset>6073140</wp:posOffset>
                  </wp:positionH>
                  <wp:positionV relativeFrom="paragraph">
                    <wp:posOffset>2893695</wp:posOffset>
                  </wp:positionV>
                  <wp:extent cx="619125" cy="534035"/>
                  <wp:effectExtent l="0" t="0" r="9525" b="0"/>
                  <wp:wrapNone/>
                  <wp:docPr id="60" name="Рисунок 19" descr="Trees_Elevation_-_Colour_Collection_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Trees_Elevation_-_Colour_Collection_1.png"/>
                          <pic:cNvPicPr/>
                        </pic:nvPicPr>
                        <pic:blipFill>
                          <a:blip r:embed="rId12">
                            <a:clrChange>
                              <a:clrFrom>
                                <a:srgbClr val="FFFFFF"/>
                              </a:clrFrom>
                              <a:clrTo>
                                <a:srgbClr val="FFFFFF">
                                  <a:alpha val="0"/>
                                </a:srgbClr>
                              </a:clrTo>
                            </a:clrChange>
                          </a:blip>
                          <a:stretch>
                            <a:fillRect/>
                          </a:stretch>
                        </pic:blipFill>
                        <pic:spPr>
                          <a:xfrm flipH="1">
                            <a:off x="0" y="0"/>
                            <a:ext cx="619125" cy="5340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ascii="Times New Roman" w:hAnsi="Times New Roman" w:cs="Times New Roman"/>
                <w:noProof/>
                <w:sz w:val="22"/>
                <w:szCs w:val="22"/>
              </w:rPr>
              <w:drawing>
                <wp:anchor distT="0" distB="0" distL="114300" distR="114300" simplePos="0" relativeHeight="252115456" behindDoc="0" locked="0" layoutInCell="1" allowOverlap="1">
                  <wp:simplePos x="0" y="0"/>
                  <wp:positionH relativeFrom="column">
                    <wp:posOffset>6949440</wp:posOffset>
                  </wp:positionH>
                  <wp:positionV relativeFrom="paragraph">
                    <wp:posOffset>2753995</wp:posOffset>
                  </wp:positionV>
                  <wp:extent cx="485775" cy="419100"/>
                  <wp:effectExtent l="19050" t="0" r="9525" b="0"/>
                  <wp:wrapNone/>
                  <wp:docPr id="61" name="Рисунок 19" descr="Trees_Elevation_-_Colour_Collection_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Trees_Elevation_-_Colour_Collection_1.png"/>
                          <pic:cNvPicPr/>
                        </pic:nvPicPr>
                        <pic:blipFill>
                          <a:blip r:embed="rId12">
                            <a:clrChange>
                              <a:clrFrom>
                                <a:srgbClr val="FFFFFF"/>
                              </a:clrFrom>
                              <a:clrTo>
                                <a:srgbClr val="FFFFFF">
                                  <a:alpha val="0"/>
                                </a:srgbClr>
                              </a:clrTo>
                            </a:clrChange>
                          </a:blip>
                          <a:stretch>
                            <a:fillRect/>
                          </a:stretch>
                        </pic:blipFill>
                        <pic:spPr>
                          <a:xfrm flipH="1">
                            <a:off x="0" y="0"/>
                            <a:ext cx="485775" cy="4191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ascii="Times New Roman" w:hAnsi="Times New Roman" w:cs="Times New Roman"/>
                <w:noProof/>
                <w:sz w:val="22"/>
                <w:szCs w:val="22"/>
              </w:rPr>
              <w:drawing>
                <wp:anchor distT="0" distB="0" distL="114300" distR="114300" simplePos="0" relativeHeight="252116480" behindDoc="0" locked="0" layoutInCell="1" allowOverlap="1">
                  <wp:simplePos x="0" y="0"/>
                  <wp:positionH relativeFrom="column">
                    <wp:posOffset>6396990</wp:posOffset>
                  </wp:positionH>
                  <wp:positionV relativeFrom="paragraph">
                    <wp:posOffset>2858770</wp:posOffset>
                  </wp:positionV>
                  <wp:extent cx="552450" cy="476250"/>
                  <wp:effectExtent l="19050" t="0" r="0" b="0"/>
                  <wp:wrapNone/>
                  <wp:docPr id="62" name="Рисунок 19" descr="Trees_Elevation_-_Colour_Collection_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Trees_Elevation_-_Colour_Collection_1.png"/>
                          <pic:cNvPicPr/>
                        </pic:nvPicPr>
                        <pic:blipFill>
                          <a:blip r:embed="rId12">
                            <a:clrChange>
                              <a:clrFrom>
                                <a:srgbClr val="FFFFFF"/>
                              </a:clrFrom>
                              <a:clrTo>
                                <a:srgbClr val="FFFFFF">
                                  <a:alpha val="0"/>
                                </a:srgbClr>
                              </a:clrTo>
                            </a:clrChange>
                          </a:blip>
                          <a:stretch>
                            <a:fillRect/>
                          </a:stretch>
                        </pic:blipFill>
                        <pic:spPr>
                          <a:xfrm flipH="1">
                            <a:off x="0" y="0"/>
                            <a:ext cx="552450" cy="4762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ascii="Times New Roman" w:hAnsi="Times New Roman" w:cs="Times New Roman"/>
                <w:noProof/>
                <w:sz w:val="22"/>
                <w:szCs w:val="22"/>
              </w:rPr>
              <w:drawing>
                <wp:anchor distT="0" distB="0" distL="114300" distR="114300" simplePos="0" relativeHeight="252113408" behindDoc="0" locked="0" layoutInCell="1" allowOverlap="1">
                  <wp:simplePos x="0" y="0"/>
                  <wp:positionH relativeFrom="column">
                    <wp:posOffset>5844540</wp:posOffset>
                  </wp:positionH>
                  <wp:positionV relativeFrom="paragraph">
                    <wp:posOffset>2992120</wp:posOffset>
                  </wp:positionV>
                  <wp:extent cx="609600" cy="523875"/>
                  <wp:effectExtent l="19050" t="0" r="0" b="0"/>
                  <wp:wrapNone/>
                  <wp:docPr id="63" name="Рисунок 11" descr="Trees_Elevation_-_Colour_Collection_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Trees_Elevation_-_Colour_Collection_1.png"/>
                          <pic:cNvPicPr/>
                        </pic:nvPicPr>
                        <pic:blipFill>
                          <a:blip r:embed="rId12">
                            <a:clrChange>
                              <a:clrFrom>
                                <a:srgbClr val="FFFFFF"/>
                              </a:clrFrom>
                              <a:clrTo>
                                <a:srgbClr val="FFFFFF">
                                  <a:alpha val="0"/>
                                </a:srgbClr>
                              </a:clrTo>
                            </a:clrChange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09600" cy="5238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ascii="Times New Roman" w:hAnsi="Times New Roman" w:cs="Times New Roman"/>
                <w:noProof/>
                <w:sz w:val="22"/>
                <w:szCs w:val="22"/>
              </w:rPr>
              <w:drawing>
                <wp:anchor distT="0" distB="0" distL="114300" distR="114300" simplePos="0" relativeHeight="252114432" behindDoc="0" locked="0" layoutInCell="1" allowOverlap="1">
                  <wp:simplePos x="0" y="0"/>
                  <wp:positionH relativeFrom="column">
                    <wp:posOffset>6692265</wp:posOffset>
                  </wp:positionH>
                  <wp:positionV relativeFrom="paragraph">
                    <wp:posOffset>2801620</wp:posOffset>
                  </wp:positionV>
                  <wp:extent cx="495300" cy="428625"/>
                  <wp:effectExtent l="19050" t="0" r="0" b="0"/>
                  <wp:wrapNone/>
                  <wp:docPr id="192" name="Рисунок 11" descr="Trees_Elevation_-_Colour_Collection_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Trees_Elevation_-_Colour_Collection_1.png"/>
                          <pic:cNvPicPr/>
                        </pic:nvPicPr>
                        <pic:blipFill>
                          <a:blip r:embed="rId12">
                            <a:clrChange>
                              <a:clrFrom>
                                <a:srgbClr val="FFFFFF"/>
                              </a:clrFrom>
                              <a:clrTo>
                                <a:srgbClr val="FFFFFF">
                                  <a:alpha val="0"/>
                                </a:srgbClr>
                              </a:clrTo>
                            </a:clrChange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95300" cy="4286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 w:rsidRPr="00CC09CF">
              <w:rPr>
                <w:noProof/>
              </w:rPr>
              <w:pict>
                <v:shapetype id="_x0000_t5" coordsize="21600,21600" o:spt="5" adj="10800" path="m@0,l,21600r21600,xe">
                  <v:stroke joinstyle="miter"/>
                  <v:formulas>
                    <v:f eqn="val #0"/>
                    <v:f eqn="prod #0 1 2"/>
                    <v:f eqn="sum @1 10800 0"/>
                  </v:formulas>
                  <v:path gradientshapeok="t" o:connecttype="custom" o:connectlocs="@0,0;@1,10800;0,21600;10800,21600;21600,21600;@2,10800" textboxrect="0,10800,10800,18000;5400,10800,16200,18000;10800,10800,21600,18000;0,7200,7200,21600;7200,7200,14400,21600;14400,7200,21600,21600"/>
                  <v:handles>
                    <v:h position="#0,topLeft" xrange="0,21600"/>
                  </v:handles>
                </v:shapetype>
                <v:shape id="_x0000_s1644" type="#_x0000_t5" style="position:absolute;left:0;text-align:left;margin-left:481.1pt;margin-top:259.2pt;width:76.5pt;height:120.3pt;rotation:10539913fd;z-index:252108288;mso-position-horizontal-relative:text;mso-position-vertical-relative:text" fillcolor="#408416" stroked="f" strokecolor="#03c" strokeweight="2pt">
                  <v:fill r:id="rId14" o:title="Без названия (9)" rotate="t" type="tile"/>
                  <v:shadow type="perspective" color="#525252" opacity=".5" offset="1pt" offset2="-1pt"/>
                </v:shape>
              </w:pict>
            </w:r>
            <w:r w:rsidRPr="00CC09CF">
              <w:rPr>
                <w:noProof/>
              </w:rPr>
              <w:pict>
                <v:rect id="_x0000_s1643" style="position:absolute;left:0;text-align:left;margin-left:517.75pt;margin-top:224pt;width:258.95pt;height:118.2pt;rotation:-1029672fd;z-index:252107264;mso-position-horizontal-relative:text;mso-position-vertical-relative:text" fillcolor="#408416" stroked="f" strokecolor="#03c" strokeweight="2pt">
                  <v:fill r:id="rId14" o:title="Без названия (9)" rotate="t" type="tile"/>
                  <v:shadow type="perspective" color="#525252" opacity=".5" offset="1pt" offset2="-1pt"/>
                </v:rect>
              </w:pict>
            </w:r>
            <w:r w:rsidRPr="00CC09CF">
              <w:rPr>
                <w:noProof/>
              </w:rPr>
              <w:pict>
                <v:shape id="_x0000_s1642" type="#_x0000_t6" style="position:absolute;left:0;text-align:left;margin-left:755.7pt;margin-top:192.85pt;width:147.75pt;height:135.75pt;rotation:353951fd;z-index:252106240;mso-position-horizontal-relative:text;mso-position-vertical-relative:text" fillcolor="#408416" stroked="f" strokecolor="#03c" strokeweight="2pt">
                  <v:fill r:id="rId14" o:title="Без названия (9)" rotate="t" type="tile"/>
                  <v:shadow type="perspective" color="#525252" opacity=".5" offset="1pt" offset2="-1pt"/>
                </v:shape>
              </w:pict>
            </w:r>
            <w:r w:rsidRPr="004554C3">
              <w:rPr>
                <w:noProof/>
              </w:rPr>
              <w:drawing>
                <wp:inline distT="0" distB="0" distL="0" distR="0">
                  <wp:extent cx="12068175" cy="6730706"/>
                  <wp:effectExtent l="19050" t="0" r="9525" b="0"/>
                  <wp:docPr id="193" name="Рисунок 13" descr="C:\Users\User\AppData\Local\Microsoft\Windows\Temporary Internet Files\Content.Word\Новый рисунок (12)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C:\Users\User\AppData\Local\Microsoft\Windows\Temporary Internet Files\Content.Word\Новый рисунок (12)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072057" cy="673287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604BF3" w:rsidRPr="00897562" w:rsidRDefault="00604BF3" w:rsidP="009C79E7">
            <w:pPr>
              <w:jc w:val="center"/>
              <w:rPr>
                <w:b/>
              </w:rPr>
            </w:pPr>
          </w:p>
        </w:tc>
      </w:tr>
    </w:tbl>
    <w:p w:rsidR="00604BF3" w:rsidRDefault="00604BF3" w:rsidP="00604BF3"/>
    <w:p w:rsidR="00604BF3" w:rsidRDefault="00604BF3" w:rsidP="00F240CA"/>
    <w:sectPr w:rsidR="00604BF3" w:rsidSect="002A54B1">
      <w:pgSz w:w="23800" w:h="16840" w:orient="landscape"/>
      <w:pgMar w:top="885" w:right="872" w:bottom="764" w:left="953" w:header="0" w:footer="3" w:gutter="0"/>
      <w:cols w:space="720"/>
      <w:noEndnote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Consolas">
    <w:panose1 w:val="020B0609020204030204"/>
    <w:charset w:val="CC"/>
    <w:family w:val="modern"/>
    <w:pitch w:val="fixed"/>
    <w:sig w:usb0="E10002FF" w:usb1="4000FCFF" w:usb2="00000009" w:usb3="00000000" w:csb0="0000019F" w:csb1="00000000"/>
  </w:font>
  <w:font w:name="CordiaUPC">
    <w:panose1 w:val="020B0304020202020204"/>
    <w:charset w:val="00"/>
    <w:family w:val="swiss"/>
    <w:pitch w:val="variable"/>
    <w:sig w:usb0="81000003" w:usb1="00000000" w:usb2="00000000" w:usb3="00000000" w:csb0="00010001" w:csb1="00000000"/>
  </w:font>
  <w:font w:name="Candara">
    <w:panose1 w:val="020E0502030303020204"/>
    <w:charset w:val="CC"/>
    <w:family w:val="swiss"/>
    <w:pitch w:val="variable"/>
    <w:sig w:usb0="A00002EF" w:usb1="4000A44B" w:usb2="00000000" w:usb3="00000000" w:csb0="0000019F" w:csb1="00000000"/>
  </w:font>
  <w:font w:name="Bookman Old Style">
    <w:panose1 w:val="02050604050505020204"/>
    <w:charset w:val="CC"/>
    <w:family w:val="roman"/>
    <w:pitch w:val="variable"/>
    <w:sig w:usb0="00000287" w:usb1="00000000" w:usb2="00000000" w:usb3="00000000" w:csb0="0000009F" w:csb1="00000000"/>
  </w:font>
  <w:font w:name="Gulim">
    <w:altName w:val="굴림"/>
    <w:panose1 w:val="020B0600000101010101"/>
    <w:charset w:val="81"/>
    <w:family w:val="swiss"/>
    <w:pitch w:val="variable"/>
    <w:sig w:usb0="B00002AF" w:usb1="69D77CFB" w:usb2="00000030" w:usb3="00000000" w:csb0="000800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altName w:val="Calibri"/>
    <w:charset w:val="CC"/>
    <w:family w:val="swiss"/>
    <w:pitch w:val="variable"/>
    <w:sig w:usb0="00000001" w:usb1="4000207B" w:usb2="00000000" w:usb3="00000000" w:csb0="0000019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000001"/>
    <w:multiLevelType w:val="multilevel"/>
    <w:tmpl w:val="00000000"/>
    <w:lvl w:ilvl="0">
      <w:start w:val="7"/>
      <w:numFmt w:val="decimal"/>
      <w:lvlText w:val="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</w:rPr>
    </w:lvl>
    <w:lvl w:ilvl="1">
      <w:start w:val="7"/>
      <w:numFmt w:val="decimal"/>
      <w:lvlText w:val="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</w:rPr>
    </w:lvl>
    <w:lvl w:ilvl="2">
      <w:start w:val="7"/>
      <w:numFmt w:val="decimal"/>
      <w:lvlText w:val="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</w:rPr>
    </w:lvl>
    <w:lvl w:ilvl="3">
      <w:start w:val="7"/>
      <w:numFmt w:val="decimal"/>
      <w:lvlText w:val="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</w:rPr>
    </w:lvl>
    <w:lvl w:ilvl="4">
      <w:start w:val="7"/>
      <w:numFmt w:val="decimal"/>
      <w:lvlText w:val="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</w:rPr>
    </w:lvl>
    <w:lvl w:ilvl="5">
      <w:start w:val="7"/>
      <w:numFmt w:val="decimal"/>
      <w:lvlText w:val="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</w:rPr>
    </w:lvl>
    <w:lvl w:ilvl="6">
      <w:start w:val="7"/>
      <w:numFmt w:val="decimal"/>
      <w:lvlText w:val="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</w:rPr>
    </w:lvl>
    <w:lvl w:ilvl="7">
      <w:start w:val="7"/>
      <w:numFmt w:val="decimal"/>
      <w:lvlText w:val="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</w:rPr>
    </w:lvl>
    <w:lvl w:ilvl="8">
      <w:start w:val="7"/>
      <w:numFmt w:val="decimal"/>
      <w:lvlText w:val="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</w:rPr>
    </w:lvl>
  </w:abstractNum>
  <w:abstractNum w:abstractNumId="1">
    <w:nsid w:val="00000003"/>
    <w:multiLevelType w:val="multilevel"/>
    <w:tmpl w:val="00000002"/>
    <w:lvl w:ilvl="0">
      <w:start w:val="1"/>
      <w:numFmt w:val="decimal"/>
      <w:lvlText w:val="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</w:rPr>
    </w:lvl>
    <w:lvl w:ilvl="1">
      <w:start w:val="1"/>
      <w:numFmt w:val="decimal"/>
      <w:lvlText w:val="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</w:rPr>
    </w:lvl>
    <w:lvl w:ilvl="2">
      <w:start w:val="1"/>
      <w:numFmt w:val="decimal"/>
      <w:lvlText w:val="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</w:rPr>
    </w:lvl>
    <w:lvl w:ilvl="3">
      <w:start w:val="1"/>
      <w:numFmt w:val="decimal"/>
      <w:lvlText w:val="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</w:rPr>
    </w:lvl>
    <w:lvl w:ilvl="4">
      <w:start w:val="1"/>
      <w:numFmt w:val="decimal"/>
      <w:lvlText w:val="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</w:rPr>
    </w:lvl>
    <w:lvl w:ilvl="5">
      <w:start w:val="1"/>
      <w:numFmt w:val="decimal"/>
      <w:lvlText w:val="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</w:rPr>
    </w:lvl>
    <w:lvl w:ilvl="6">
      <w:start w:val="1"/>
      <w:numFmt w:val="decimal"/>
      <w:lvlText w:val="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</w:rPr>
    </w:lvl>
    <w:lvl w:ilvl="7">
      <w:start w:val="1"/>
      <w:numFmt w:val="decimal"/>
      <w:lvlText w:val="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</w:rPr>
    </w:lvl>
    <w:lvl w:ilvl="8">
      <w:start w:val="1"/>
      <w:numFmt w:val="decimal"/>
      <w:lvlText w:val="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</w:rPr>
    </w:lvl>
  </w:abstractNum>
  <w:abstractNum w:abstractNumId="2">
    <w:nsid w:val="00000005"/>
    <w:multiLevelType w:val="multilevel"/>
    <w:tmpl w:val="00000004"/>
    <w:lvl w:ilvl="0">
      <w:start w:val="1"/>
      <w:numFmt w:val="decimal"/>
      <w:lvlText w:val="%1."/>
      <w:lvlJc w:val="left"/>
      <w:rPr>
        <w:rFonts w:ascii="Arial" w:hAnsi="Arial" w:cs="Arial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1"/>
        <w:szCs w:val="21"/>
        <w:u w:val="none"/>
      </w:rPr>
    </w:lvl>
    <w:lvl w:ilvl="1">
      <w:start w:val="1"/>
      <w:numFmt w:val="decimal"/>
      <w:lvlText w:val="%1."/>
      <w:lvlJc w:val="left"/>
      <w:rPr>
        <w:rFonts w:ascii="Arial" w:hAnsi="Arial" w:cs="Arial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1"/>
        <w:szCs w:val="21"/>
        <w:u w:val="none"/>
      </w:rPr>
    </w:lvl>
    <w:lvl w:ilvl="2">
      <w:start w:val="1"/>
      <w:numFmt w:val="decimal"/>
      <w:lvlText w:val="%1."/>
      <w:lvlJc w:val="left"/>
      <w:rPr>
        <w:rFonts w:ascii="Arial" w:hAnsi="Arial" w:cs="Arial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1"/>
        <w:szCs w:val="21"/>
        <w:u w:val="none"/>
      </w:rPr>
    </w:lvl>
    <w:lvl w:ilvl="3">
      <w:start w:val="1"/>
      <w:numFmt w:val="decimal"/>
      <w:lvlText w:val="%1."/>
      <w:lvlJc w:val="left"/>
      <w:rPr>
        <w:rFonts w:ascii="Arial" w:hAnsi="Arial" w:cs="Arial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1"/>
        <w:szCs w:val="21"/>
        <w:u w:val="none"/>
      </w:rPr>
    </w:lvl>
    <w:lvl w:ilvl="4">
      <w:start w:val="1"/>
      <w:numFmt w:val="decimal"/>
      <w:lvlText w:val="%1."/>
      <w:lvlJc w:val="left"/>
      <w:rPr>
        <w:rFonts w:ascii="Arial" w:hAnsi="Arial" w:cs="Arial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1"/>
        <w:szCs w:val="21"/>
        <w:u w:val="none"/>
      </w:rPr>
    </w:lvl>
    <w:lvl w:ilvl="5">
      <w:start w:val="1"/>
      <w:numFmt w:val="decimal"/>
      <w:lvlText w:val="%1."/>
      <w:lvlJc w:val="left"/>
      <w:rPr>
        <w:rFonts w:ascii="Arial" w:hAnsi="Arial" w:cs="Arial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1"/>
        <w:szCs w:val="21"/>
        <w:u w:val="none"/>
      </w:rPr>
    </w:lvl>
    <w:lvl w:ilvl="6">
      <w:start w:val="1"/>
      <w:numFmt w:val="decimal"/>
      <w:lvlText w:val="%1."/>
      <w:lvlJc w:val="left"/>
      <w:rPr>
        <w:rFonts w:ascii="Arial" w:hAnsi="Arial" w:cs="Arial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1"/>
        <w:szCs w:val="21"/>
        <w:u w:val="none"/>
      </w:rPr>
    </w:lvl>
    <w:lvl w:ilvl="7">
      <w:start w:val="1"/>
      <w:numFmt w:val="decimal"/>
      <w:lvlText w:val="%1."/>
      <w:lvlJc w:val="left"/>
      <w:rPr>
        <w:rFonts w:ascii="Arial" w:hAnsi="Arial" w:cs="Arial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1"/>
        <w:szCs w:val="21"/>
        <w:u w:val="none"/>
      </w:rPr>
    </w:lvl>
    <w:lvl w:ilvl="8">
      <w:start w:val="1"/>
      <w:numFmt w:val="decimal"/>
      <w:lvlText w:val="%1."/>
      <w:lvlJc w:val="left"/>
      <w:rPr>
        <w:rFonts w:ascii="Arial" w:hAnsi="Arial" w:cs="Arial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1"/>
        <w:szCs w:val="21"/>
        <w:u w:val="none"/>
      </w:rPr>
    </w:lvl>
  </w:abstractNum>
  <w:abstractNum w:abstractNumId="3">
    <w:nsid w:val="00000007"/>
    <w:multiLevelType w:val="multilevel"/>
    <w:tmpl w:val="00000006"/>
    <w:lvl w:ilvl="0">
      <w:start w:val="1"/>
      <w:numFmt w:val="decimal"/>
      <w:lvlText w:val="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</w:rPr>
    </w:lvl>
    <w:lvl w:ilvl="1">
      <w:start w:val="1"/>
      <w:numFmt w:val="decimal"/>
      <w:lvlText w:val="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</w:rPr>
    </w:lvl>
    <w:lvl w:ilvl="2">
      <w:start w:val="1"/>
      <w:numFmt w:val="decimal"/>
      <w:lvlText w:val="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</w:rPr>
    </w:lvl>
    <w:lvl w:ilvl="3">
      <w:start w:val="1"/>
      <w:numFmt w:val="decimal"/>
      <w:lvlText w:val="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</w:rPr>
    </w:lvl>
    <w:lvl w:ilvl="4">
      <w:start w:val="1"/>
      <w:numFmt w:val="decimal"/>
      <w:lvlText w:val="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</w:rPr>
    </w:lvl>
    <w:lvl w:ilvl="5">
      <w:start w:val="1"/>
      <w:numFmt w:val="decimal"/>
      <w:lvlText w:val="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</w:rPr>
    </w:lvl>
    <w:lvl w:ilvl="6">
      <w:start w:val="1"/>
      <w:numFmt w:val="decimal"/>
      <w:lvlText w:val="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</w:rPr>
    </w:lvl>
    <w:lvl w:ilvl="7">
      <w:start w:val="1"/>
      <w:numFmt w:val="decimal"/>
      <w:lvlText w:val="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</w:rPr>
    </w:lvl>
    <w:lvl w:ilvl="8">
      <w:start w:val="1"/>
      <w:numFmt w:val="decimal"/>
      <w:lvlText w:val="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</w:rPr>
    </w:lvl>
  </w:abstractNum>
  <w:abstractNum w:abstractNumId="4">
    <w:nsid w:val="00000009"/>
    <w:multiLevelType w:val="multilevel"/>
    <w:tmpl w:val="00000008"/>
    <w:lvl w:ilvl="0">
      <w:start w:val="1"/>
      <w:numFmt w:val="decimal"/>
      <w:lvlText w:val="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</w:rPr>
    </w:lvl>
    <w:lvl w:ilvl="1">
      <w:start w:val="1"/>
      <w:numFmt w:val="decimal"/>
      <w:lvlText w:val="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</w:rPr>
    </w:lvl>
    <w:lvl w:ilvl="2">
      <w:start w:val="1"/>
      <w:numFmt w:val="decimal"/>
      <w:lvlText w:val="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</w:rPr>
    </w:lvl>
    <w:lvl w:ilvl="3">
      <w:start w:val="1"/>
      <w:numFmt w:val="decimal"/>
      <w:lvlText w:val="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</w:rPr>
    </w:lvl>
    <w:lvl w:ilvl="4">
      <w:start w:val="1"/>
      <w:numFmt w:val="decimal"/>
      <w:lvlText w:val="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</w:rPr>
    </w:lvl>
    <w:lvl w:ilvl="5">
      <w:start w:val="1"/>
      <w:numFmt w:val="decimal"/>
      <w:lvlText w:val="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</w:rPr>
    </w:lvl>
    <w:lvl w:ilvl="6">
      <w:start w:val="1"/>
      <w:numFmt w:val="decimal"/>
      <w:lvlText w:val="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</w:rPr>
    </w:lvl>
    <w:lvl w:ilvl="7">
      <w:start w:val="1"/>
      <w:numFmt w:val="decimal"/>
      <w:lvlText w:val="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</w:rPr>
    </w:lvl>
    <w:lvl w:ilvl="8">
      <w:start w:val="1"/>
      <w:numFmt w:val="decimal"/>
      <w:lvlText w:val="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</w:rPr>
    </w:lvl>
  </w:abstractNum>
  <w:abstractNum w:abstractNumId="5">
    <w:nsid w:val="0000000B"/>
    <w:multiLevelType w:val="multilevel"/>
    <w:tmpl w:val="0000000A"/>
    <w:lvl w:ilvl="0">
      <w:start w:val="1"/>
      <w:numFmt w:val="decimal"/>
      <w:lvlText w:val="%1."/>
      <w:lvlJc w:val="left"/>
      <w:rPr>
        <w:rFonts w:ascii="Arial" w:hAnsi="Arial" w:cs="Arial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5"/>
        <w:szCs w:val="15"/>
        <w:u w:val="none"/>
      </w:rPr>
    </w:lvl>
    <w:lvl w:ilvl="1">
      <w:start w:val="1"/>
      <w:numFmt w:val="decimal"/>
      <w:lvlText w:val="%1."/>
      <w:lvlJc w:val="left"/>
      <w:rPr>
        <w:rFonts w:ascii="Arial" w:hAnsi="Arial" w:cs="Arial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5"/>
        <w:szCs w:val="15"/>
        <w:u w:val="none"/>
      </w:rPr>
    </w:lvl>
    <w:lvl w:ilvl="2">
      <w:start w:val="1"/>
      <w:numFmt w:val="decimal"/>
      <w:lvlText w:val="%1."/>
      <w:lvlJc w:val="left"/>
      <w:rPr>
        <w:rFonts w:ascii="Arial" w:hAnsi="Arial" w:cs="Arial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5"/>
        <w:szCs w:val="15"/>
        <w:u w:val="none"/>
      </w:rPr>
    </w:lvl>
    <w:lvl w:ilvl="3">
      <w:start w:val="1"/>
      <w:numFmt w:val="decimal"/>
      <w:lvlText w:val="%1."/>
      <w:lvlJc w:val="left"/>
      <w:rPr>
        <w:rFonts w:ascii="Arial" w:hAnsi="Arial" w:cs="Arial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5"/>
        <w:szCs w:val="15"/>
        <w:u w:val="none"/>
      </w:rPr>
    </w:lvl>
    <w:lvl w:ilvl="4">
      <w:start w:val="1"/>
      <w:numFmt w:val="decimal"/>
      <w:lvlText w:val="%1."/>
      <w:lvlJc w:val="left"/>
      <w:rPr>
        <w:rFonts w:ascii="Arial" w:hAnsi="Arial" w:cs="Arial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5"/>
        <w:szCs w:val="15"/>
        <w:u w:val="none"/>
      </w:rPr>
    </w:lvl>
    <w:lvl w:ilvl="5">
      <w:start w:val="1"/>
      <w:numFmt w:val="decimal"/>
      <w:lvlText w:val="%1."/>
      <w:lvlJc w:val="left"/>
      <w:rPr>
        <w:rFonts w:ascii="Arial" w:hAnsi="Arial" w:cs="Arial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5"/>
        <w:szCs w:val="15"/>
        <w:u w:val="none"/>
      </w:rPr>
    </w:lvl>
    <w:lvl w:ilvl="6">
      <w:start w:val="1"/>
      <w:numFmt w:val="decimal"/>
      <w:lvlText w:val="%1."/>
      <w:lvlJc w:val="left"/>
      <w:rPr>
        <w:rFonts w:ascii="Arial" w:hAnsi="Arial" w:cs="Arial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5"/>
        <w:szCs w:val="15"/>
        <w:u w:val="none"/>
      </w:rPr>
    </w:lvl>
    <w:lvl w:ilvl="7">
      <w:start w:val="1"/>
      <w:numFmt w:val="decimal"/>
      <w:lvlText w:val="%1."/>
      <w:lvlJc w:val="left"/>
      <w:rPr>
        <w:rFonts w:ascii="Arial" w:hAnsi="Arial" w:cs="Arial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5"/>
        <w:szCs w:val="15"/>
        <w:u w:val="none"/>
      </w:rPr>
    </w:lvl>
    <w:lvl w:ilvl="8">
      <w:start w:val="1"/>
      <w:numFmt w:val="decimal"/>
      <w:lvlText w:val="%1."/>
      <w:lvlJc w:val="left"/>
      <w:rPr>
        <w:rFonts w:ascii="Arial" w:hAnsi="Arial" w:cs="Arial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5"/>
        <w:szCs w:val="15"/>
        <w:u w:val="none"/>
      </w:rPr>
    </w:lvl>
  </w:abstractNum>
  <w:abstractNum w:abstractNumId="6">
    <w:nsid w:val="0000000D"/>
    <w:multiLevelType w:val="multilevel"/>
    <w:tmpl w:val="0000000C"/>
    <w:lvl w:ilvl="0">
      <w:start w:val="11"/>
      <w:numFmt w:val="decimal"/>
      <w:lvlText w:val="6.%1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6"/>
        <w:szCs w:val="16"/>
        <w:u w:val="none"/>
      </w:rPr>
    </w:lvl>
    <w:lvl w:ilvl="1">
      <w:start w:val="11"/>
      <w:numFmt w:val="decimal"/>
      <w:lvlText w:val="6.%1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6"/>
        <w:szCs w:val="16"/>
        <w:u w:val="none"/>
      </w:rPr>
    </w:lvl>
    <w:lvl w:ilvl="2">
      <w:start w:val="11"/>
      <w:numFmt w:val="decimal"/>
      <w:lvlText w:val="6.%1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6"/>
        <w:szCs w:val="16"/>
        <w:u w:val="none"/>
      </w:rPr>
    </w:lvl>
    <w:lvl w:ilvl="3">
      <w:start w:val="11"/>
      <w:numFmt w:val="decimal"/>
      <w:lvlText w:val="6.%1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6"/>
        <w:szCs w:val="16"/>
        <w:u w:val="none"/>
      </w:rPr>
    </w:lvl>
    <w:lvl w:ilvl="4">
      <w:start w:val="11"/>
      <w:numFmt w:val="decimal"/>
      <w:lvlText w:val="6.%1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6"/>
        <w:szCs w:val="16"/>
        <w:u w:val="none"/>
      </w:rPr>
    </w:lvl>
    <w:lvl w:ilvl="5">
      <w:start w:val="11"/>
      <w:numFmt w:val="decimal"/>
      <w:lvlText w:val="6.%1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6"/>
        <w:szCs w:val="16"/>
        <w:u w:val="none"/>
      </w:rPr>
    </w:lvl>
    <w:lvl w:ilvl="6">
      <w:start w:val="11"/>
      <w:numFmt w:val="decimal"/>
      <w:lvlText w:val="6.%1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6"/>
        <w:szCs w:val="16"/>
        <w:u w:val="none"/>
      </w:rPr>
    </w:lvl>
    <w:lvl w:ilvl="7">
      <w:start w:val="11"/>
      <w:numFmt w:val="decimal"/>
      <w:lvlText w:val="6.%1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6"/>
        <w:szCs w:val="16"/>
        <w:u w:val="none"/>
      </w:rPr>
    </w:lvl>
    <w:lvl w:ilvl="8">
      <w:start w:val="11"/>
      <w:numFmt w:val="decimal"/>
      <w:lvlText w:val="6.%1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6"/>
        <w:szCs w:val="16"/>
        <w:u w:val="none"/>
      </w:rPr>
    </w:lvl>
  </w:abstractNum>
  <w:abstractNum w:abstractNumId="7">
    <w:nsid w:val="0000000F"/>
    <w:multiLevelType w:val="multilevel"/>
    <w:tmpl w:val="0000000E"/>
    <w:lvl w:ilvl="0">
      <w:start w:val="7"/>
      <w:numFmt w:val="decimal"/>
      <w:lvlText w:val="6.%1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8"/>
        <w:szCs w:val="18"/>
        <w:u w:val="none"/>
      </w:rPr>
    </w:lvl>
    <w:lvl w:ilvl="1">
      <w:start w:val="7"/>
      <w:numFmt w:val="decimal"/>
      <w:lvlText w:val="6.%1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8"/>
        <w:szCs w:val="18"/>
        <w:u w:val="none"/>
      </w:rPr>
    </w:lvl>
    <w:lvl w:ilvl="2">
      <w:start w:val="7"/>
      <w:numFmt w:val="decimal"/>
      <w:lvlText w:val="6.%1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8"/>
        <w:szCs w:val="18"/>
        <w:u w:val="none"/>
      </w:rPr>
    </w:lvl>
    <w:lvl w:ilvl="3">
      <w:start w:val="7"/>
      <w:numFmt w:val="decimal"/>
      <w:lvlText w:val="6.%1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8"/>
        <w:szCs w:val="18"/>
        <w:u w:val="none"/>
      </w:rPr>
    </w:lvl>
    <w:lvl w:ilvl="4">
      <w:start w:val="7"/>
      <w:numFmt w:val="decimal"/>
      <w:lvlText w:val="6.%1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8"/>
        <w:szCs w:val="18"/>
        <w:u w:val="none"/>
      </w:rPr>
    </w:lvl>
    <w:lvl w:ilvl="5">
      <w:start w:val="7"/>
      <w:numFmt w:val="decimal"/>
      <w:lvlText w:val="6.%1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8"/>
        <w:szCs w:val="18"/>
        <w:u w:val="none"/>
      </w:rPr>
    </w:lvl>
    <w:lvl w:ilvl="6">
      <w:start w:val="7"/>
      <w:numFmt w:val="decimal"/>
      <w:lvlText w:val="6.%1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8"/>
        <w:szCs w:val="18"/>
        <w:u w:val="none"/>
      </w:rPr>
    </w:lvl>
    <w:lvl w:ilvl="7">
      <w:start w:val="7"/>
      <w:numFmt w:val="decimal"/>
      <w:lvlText w:val="6.%1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8"/>
        <w:szCs w:val="18"/>
        <w:u w:val="none"/>
      </w:rPr>
    </w:lvl>
    <w:lvl w:ilvl="8">
      <w:start w:val="7"/>
      <w:numFmt w:val="decimal"/>
      <w:lvlText w:val="6.%1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8"/>
        <w:szCs w:val="18"/>
        <w:u w:val="none"/>
      </w:rPr>
    </w:lvl>
  </w:abstractNum>
  <w:abstractNum w:abstractNumId="8">
    <w:nsid w:val="00000011"/>
    <w:multiLevelType w:val="multilevel"/>
    <w:tmpl w:val="00000010"/>
    <w:lvl w:ilvl="0">
      <w:start w:val="9"/>
      <w:numFmt w:val="decimal"/>
      <w:lvlText w:val="%1."/>
      <w:lvlJc w:val="left"/>
      <w:rPr>
        <w:rFonts w:ascii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16"/>
        <w:szCs w:val="16"/>
        <w:u w:val="none"/>
      </w:rPr>
    </w:lvl>
    <w:lvl w:ilvl="1">
      <w:start w:val="9"/>
      <w:numFmt w:val="decimal"/>
      <w:lvlText w:val="%1."/>
      <w:lvlJc w:val="left"/>
      <w:rPr>
        <w:rFonts w:ascii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16"/>
        <w:szCs w:val="16"/>
        <w:u w:val="none"/>
      </w:rPr>
    </w:lvl>
    <w:lvl w:ilvl="2">
      <w:start w:val="9"/>
      <w:numFmt w:val="decimal"/>
      <w:lvlText w:val="%1."/>
      <w:lvlJc w:val="left"/>
      <w:rPr>
        <w:rFonts w:ascii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16"/>
        <w:szCs w:val="16"/>
        <w:u w:val="none"/>
      </w:rPr>
    </w:lvl>
    <w:lvl w:ilvl="3">
      <w:start w:val="9"/>
      <w:numFmt w:val="decimal"/>
      <w:lvlText w:val="%1."/>
      <w:lvlJc w:val="left"/>
      <w:rPr>
        <w:rFonts w:ascii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16"/>
        <w:szCs w:val="16"/>
        <w:u w:val="none"/>
      </w:rPr>
    </w:lvl>
    <w:lvl w:ilvl="4">
      <w:start w:val="9"/>
      <w:numFmt w:val="decimal"/>
      <w:lvlText w:val="%1."/>
      <w:lvlJc w:val="left"/>
      <w:rPr>
        <w:rFonts w:ascii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16"/>
        <w:szCs w:val="16"/>
        <w:u w:val="none"/>
      </w:rPr>
    </w:lvl>
    <w:lvl w:ilvl="5">
      <w:start w:val="9"/>
      <w:numFmt w:val="decimal"/>
      <w:lvlText w:val="%1."/>
      <w:lvlJc w:val="left"/>
      <w:rPr>
        <w:rFonts w:ascii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16"/>
        <w:szCs w:val="16"/>
        <w:u w:val="none"/>
      </w:rPr>
    </w:lvl>
    <w:lvl w:ilvl="6">
      <w:start w:val="9"/>
      <w:numFmt w:val="decimal"/>
      <w:lvlText w:val="%1."/>
      <w:lvlJc w:val="left"/>
      <w:rPr>
        <w:rFonts w:ascii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16"/>
        <w:szCs w:val="16"/>
        <w:u w:val="none"/>
      </w:rPr>
    </w:lvl>
    <w:lvl w:ilvl="7">
      <w:start w:val="9"/>
      <w:numFmt w:val="decimal"/>
      <w:lvlText w:val="%1."/>
      <w:lvlJc w:val="left"/>
      <w:rPr>
        <w:rFonts w:ascii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16"/>
        <w:szCs w:val="16"/>
        <w:u w:val="none"/>
      </w:rPr>
    </w:lvl>
    <w:lvl w:ilvl="8">
      <w:start w:val="9"/>
      <w:numFmt w:val="decimal"/>
      <w:lvlText w:val="%1."/>
      <w:lvlJc w:val="left"/>
      <w:rPr>
        <w:rFonts w:ascii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16"/>
        <w:szCs w:val="16"/>
        <w:u w:val="none"/>
      </w:rPr>
    </w:lvl>
  </w:abstractNum>
  <w:abstractNum w:abstractNumId="9">
    <w:nsid w:val="7DE756E5"/>
    <w:multiLevelType w:val="multilevel"/>
    <w:tmpl w:val="90F202F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num w:numId="1">
    <w:abstractNumId w:val="0"/>
  </w:num>
  <w:num w:numId="2">
    <w:abstractNumId w:val="1"/>
  </w:num>
  <w:num w:numId="3">
    <w:abstractNumId w:val="2"/>
  </w:num>
  <w:num w:numId="4">
    <w:abstractNumId w:val="3"/>
  </w:num>
  <w:num w:numId="5">
    <w:abstractNumId w:val="4"/>
  </w:num>
  <w:num w:numId="6">
    <w:abstractNumId w:val="5"/>
  </w:num>
  <w:num w:numId="7">
    <w:abstractNumId w:val="6"/>
  </w:num>
  <w:num w:numId="8">
    <w:abstractNumId w:val="7"/>
  </w:num>
  <w:num w:numId="9">
    <w:abstractNumId w:val="8"/>
  </w:num>
  <w:num w:numId="10">
    <w:abstractNumId w:val="9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75"/>
  <w:embedSystemFonts/>
  <w:bordersDoNotSurroundHeader/>
  <w:bordersDoNotSurroundFooter/>
  <w:proofState w:spelling="clean" w:grammar="clean"/>
  <w:stylePaneFormatFilter w:val="3F01"/>
  <w:defaultTabStop w:val="720"/>
  <w:evenAndOddHeaders/>
  <w:drawingGridHorizontalSpacing w:val="181"/>
  <w:drawingGridVerticalSpacing w:val="181"/>
  <w:doNotShadeFormData/>
  <w:characterSpacingControl w:val="compressPunctuation"/>
  <w:doNotValidateAgainstSchema/>
  <w:doNotDemarcateInvalidXml/>
  <w:compat>
    <w:useFELayout/>
  </w:compat>
  <w:rsids>
    <w:rsidRoot w:val="006E2053"/>
    <w:rsid w:val="00006E18"/>
    <w:rsid w:val="00022B96"/>
    <w:rsid w:val="000248D1"/>
    <w:rsid w:val="00024E2F"/>
    <w:rsid w:val="0003038C"/>
    <w:rsid w:val="00030DF7"/>
    <w:rsid w:val="000333A1"/>
    <w:rsid w:val="000471DD"/>
    <w:rsid w:val="0005034D"/>
    <w:rsid w:val="00056F87"/>
    <w:rsid w:val="000609D6"/>
    <w:rsid w:val="00070AEC"/>
    <w:rsid w:val="0007596B"/>
    <w:rsid w:val="000766F2"/>
    <w:rsid w:val="000817B7"/>
    <w:rsid w:val="0009177B"/>
    <w:rsid w:val="000A2B03"/>
    <w:rsid w:val="000C0F93"/>
    <w:rsid w:val="000C63A1"/>
    <w:rsid w:val="000D3201"/>
    <w:rsid w:val="000E16F1"/>
    <w:rsid w:val="000F615D"/>
    <w:rsid w:val="001A3BB3"/>
    <w:rsid w:val="001A5288"/>
    <w:rsid w:val="001E3798"/>
    <w:rsid w:val="001F35B6"/>
    <w:rsid w:val="0022123E"/>
    <w:rsid w:val="002307B4"/>
    <w:rsid w:val="00234014"/>
    <w:rsid w:val="0029035E"/>
    <w:rsid w:val="00292749"/>
    <w:rsid w:val="0029464A"/>
    <w:rsid w:val="00294AFB"/>
    <w:rsid w:val="00294CF4"/>
    <w:rsid w:val="002A54B1"/>
    <w:rsid w:val="002A6033"/>
    <w:rsid w:val="00303F82"/>
    <w:rsid w:val="00312189"/>
    <w:rsid w:val="0035298B"/>
    <w:rsid w:val="00362DA7"/>
    <w:rsid w:val="00365C74"/>
    <w:rsid w:val="0037515C"/>
    <w:rsid w:val="003A01AE"/>
    <w:rsid w:val="003B4BB5"/>
    <w:rsid w:val="003B5023"/>
    <w:rsid w:val="003C5711"/>
    <w:rsid w:val="003C7448"/>
    <w:rsid w:val="003D33F7"/>
    <w:rsid w:val="003D78F6"/>
    <w:rsid w:val="003F2822"/>
    <w:rsid w:val="003F4154"/>
    <w:rsid w:val="003F6A7A"/>
    <w:rsid w:val="003F7ECC"/>
    <w:rsid w:val="004440D4"/>
    <w:rsid w:val="004B44B2"/>
    <w:rsid w:val="004D09F7"/>
    <w:rsid w:val="004D4926"/>
    <w:rsid w:val="004E5834"/>
    <w:rsid w:val="004F1814"/>
    <w:rsid w:val="00505285"/>
    <w:rsid w:val="005230F6"/>
    <w:rsid w:val="00526297"/>
    <w:rsid w:val="0052756C"/>
    <w:rsid w:val="00536C49"/>
    <w:rsid w:val="00543F1D"/>
    <w:rsid w:val="0055050F"/>
    <w:rsid w:val="00563760"/>
    <w:rsid w:val="00594750"/>
    <w:rsid w:val="00594B55"/>
    <w:rsid w:val="00597C77"/>
    <w:rsid w:val="005A30BF"/>
    <w:rsid w:val="005A47AA"/>
    <w:rsid w:val="005B2AFB"/>
    <w:rsid w:val="005D4A32"/>
    <w:rsid w:val="005F456F"/>
    <w:rsid w:val="00604BF3"/>
    <w:rsid w:val="006602EC"/>
    <w:rsid w:val="006710E2"/>
    <w:rsid w:val="006864F3"/>
    <w:rsid w:val="006A5303"/>
    <w:rsid w:val="006B4158"/>
    <w:rsid w:val="006B505C"/>
    <w:rsid w:val="006B580F"/>
    <w:rsid w:val="006E2053"/>
    <w:rsid w:val="006E5E9A"/>
    <w:rsid w:val="006F31B4"/>
    <w:rsid w:val="006F71E4"/>
    <w:rsid w:val="00705A42"/>
    <w:rsid w:val="00716E94"/>
    <w:rsid w:val="00723971"/>
    <w:rsid w:val="007638C3"/>
    <w:rsid w:val="00790235"/>
    <w:rsid w:val="007A0B60"/>
    <w:rsid w:val="007A7825"/>
    <w:rsid w:val="007B6466"/>
    <w:rsid w:val="007C1147"/>
    <w:rsid w:val="007D264A"/>
    <w:rsid w:val="00813C93"/>
    <w:rsid w:val="00822D01"/>
    <w:rsid w:val="008278E1"/>
    <w:rsid w:val="008546CA"/>
    <w:rsid w:val="0086500B"/>
    <w:rsid w:val="00866583"/>
    <w:rsid w:val="0086671C"/>
    <w:rsid w:val="00867883"/>
    <w:rsid w:val="008763F5"/>
    <w:rsid w:val="00897562"/>
    <w:rsid w:val="008A1C51"/>
    <w:rsid w:val="008C5210"/>
    <w:rsid w:val="008D6BCD"/>
    <w:rsid w:val="00906C54"/>
    <w:rsid w:val="0096266E"/>
    <w:rsid w:val="00963A35"/>
    <w:rsid w:val="009644E0"/>
    <w:rsid w:val="0097084A"/>
    <w:rsid w:val="009750FE"/>
    <w:rsid w:val="009A5D02"/>
    <w:rsid w:val="009C4376"/>
    <w:rsid w:val="009D54D4"/>
    <w:rsid w:val="009E2EE1"/>
    <w:rsid w:val="009F7A37"/>
    <w:rsid w:val="00A00E5D"/>
    <w:rsid w:val="00A11991"/>
    <w:rsid w:val="00A16E51"/>
    <w:rsid w:val="00A32160"/>
    <w:rsid w:val="00A46D93"/>
    <w:rsid w:val="00A57924"/>
    <w:rsid w:val="00A605EE"/>
    <w:rsid w:val="00A71CDF"/>
    <w:rsid w:val="00A858E5"/>
    <w:rsid w:val="00A953E1"/>
    <w:rsid w:val="00AD067E"/>
    <w:rsid w:val="00B20E50"/>
    <w:rsid w:val="00B60179"/>
    <w:rsid w:val="00B60A8D"/>
    <w:rsid w:val="00B62462"/>
    <w:rsid w:val="00BD19C1"/>
    <w:rsid w:val="00BE2C43"/>
    <w:rsid w:val="00BE79B3"/>
    <w:rsid w:val="00C01C58"/>
    <w:rsid w:val="00C44C35"/>
    <w:rsid w:val="00C76790"/>
    <w:rsid w:val="00CA2E5B"/>
    <w:rsid w:val="00CB7DFF"/>
    <w:rsid w:val="00CE4337"/>
    <w:rsid w:val="00CF6556"/>
    <w:rsid w:val="00D04B2D"/>
    <w:rsid w:val="00D16968"/>
    <w:rsid w:val="00D23E7B"/>
    <w:rsid w:val="00D259C1"/>
    <w:rsid w:val="00D319B8"/>
    <w:rsid w:val="00D340CF"/>
    <w:rsid w:val="00D61091"/>
    <w:rsid w:val="00D6426C"/>
    <w:rsid w:val="00D7485F"/>
    <w:rsid w:val="00DB4C4B"/>
    <w:rsid w:val="00DC1051"/>
    <w:rsid w:val="00DC7E47"/>
    <w:rsid w:val="00DF1153"/>
    <w:rsid w:val="00DF70DC"/>
    <w:rsid w:val="00E05928"/>
    <w:rsid w:val="00E14446"/>
    <w:rsid w:val="00E164AA"/>
    <w:rsid w:val="00E33741"/>
    <w:rsid w:val="00E41FF8"/>
    <w:rsid w:val="00E55D5E"/>
    <w:rsid w:val="00E5655A"/>
    <w:rsid w:val="00E56998"/>
    <w:rsid w:val="00E6718B"/>
    <w:rsid w:val="00E77047"/>
    <w:rsid w:val="00E8316F"/>
    <w:rsid w:val="00E965EB"/>
    <w:rsid w:val="00EE5AB4"/>
    <w:rsid w:val="00EF36D8"/>
    <w:rsid w:val="00EF4320"/>
    <w:rsid w:val="00F01425"/>
    <w:rsid w:val="00F04201"/>
    <w:rsid w:val="00F11765"/>
    <w:rsid w:val="00F209DF"/>
    <w:rsid w:val="00F240CA"/>
    <w:rsid w:val="00F474D1"/>
    <w:rsid w:val="00F50651"/>
    <w:rsid w:val="00F636D2"/>
    <w:rsid w:val="00F66320"/>
    <w:rsid w:val="00F873F7"/>
    <w:rsid w:val="00FA12A4"/>
    <w:rsid w:val="00FA4A0C"/>
    <w:rsid w:val="00FE5C4B"/>
    <w:rsid w:val="00FF0C80"/>
    <w:rsid w:val="00FF7945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654" fillcolor="#5d9dca" strokecolor="#03c">
      <v:fill r:id="rId1" o:title="Без названия" color="#5d9dca" rotate="t" type="tile"/>
      <v:stroke color="#03c" weight="2pt"/>
      <v:shadow type="perspective" color="#525252" opacity=".5" offset="1pt" offset2="-1pt"/>
    </o:shapedefaults>
    <o:shapelayout v:ext="edit">
      <o:idmap v:ext="edit" data="1"/>
      <o:rules v:ext="edit">
        <o:r id="V:Rule56" type="connector" idref="#_x0000_s1551"/>
        <o:r id="V:Rule57" type="connector" idref="#_x0000_s1359"/>
        <o:r id="V:Rule58" type="connector" idref="#_x0000_s1520"/>
        <o:r id="V:Rule59" type="connector" idref="#_x0000_s1512"/>
        <o:r id="V:Rule60" type="connector" idref="#_x0000_s1351"/>
        <o:r id="V:Rule61" type="connector" idref="#_x0000_s1356"/>
        <o:r id="V:Rule62" type="connector" idref="#_x0000_s1352"/>
        <o:r id="V:Rule63" type="connector" idref="#_x0000_s1357"/>
        <o:r id="V:Rule64" type="connector" idref="#_x0000_s1494"/>
        <o:r id="V:Rule65" type="connector" idref="#_x0000_s1491"/>
        <o:r id="V:Rule66" type="connector" idref="#_x0000_s1550"/>
        <o:r id="V:Rule67" type="connector" idref="#_x0000_s1353"/>
        <o:r id="V:Rule68" type="connector" idref="#_x0000_s1348"/>
        <o:r id="V:Rule69" type="connector" idref="#_x0000_s1483"/>
        <o:r id="V:Rule70" type="connector" idref="#_x0000_s1347"/>
        <o:r id="V:Rule71" type="connector" idref="#_x0000_s1488"/>
        <o:r id="V:Rule72" type="connector" idref="#_x0000_s1354"/>
        <o:r id="V:Rule73" type="connector" idref="#_x0000_s1548"/>
        <o:r id="V:Rule74" type="connector" idref="#_x0000_s1363"/>
        <o:r id="V:Rule75" type="connector" idref="#_x0000_s1552"/>
        <o:r id="V:Rule76" type="connector" idref="#_x0000_s1485"/>
        <o:r id="V:Rule77" type="connector" idref="#_x0000_s1495"/>
        <o:r id="V:Rule78" type="connector" idref="#_x0000_s1553"/>
        <o:r id="V:Rule79" type="connector" idref="#_x0000_s1545"/>
        <o:r id="V:Rule80" type="connector" idref="#_x0000_s1489"/>
        <o:r id="V:Rule81" type="connector" idref="#_x0000_s1364"/>
        <o:r id="V:Rule82" type="connector" idref="#_x0000_s1484"/>
        <o:r id="V:Rule83" type="connector" idref="#_x0000_s1546"/>
        <o:r id="V:Rule84" type="connector" idref="#_x0000_s1549"/>
        <o:r id="V:Rule85" type="connector" idref="#_x0000_s1496"/>
        <o:r id="V:Rule86" type="connector" idref="#_x0000_s1349"/>
        <o:r id="V:Rule87" type="connector" idref="#_x0000_s1482"/>
        <o:r id="V:Rule88" type="connector" idref="#_x0000_s1514"/>
        <o:r id="V:Rule89" type="connector" idref="#_x0000_s1365"/>
        <o:r id="V:Rule90" type="connector" idref="#_x0000_s1516"/>
        <o:r id="V:Rule91" type="connector" idref="#_x0000_s1345"/>
        <o:r id="V:Rule92" type="connector" idref="#_x0000_s1355"/>
        <o:r id="V:Rule93" type="connector" idref="#_x0000_s1361"/>
        <o:r id="V:Rule94" type="connector" idref="#_x0000_s1515"/>
        <o:r id="V:Rule95" type="connector" idref="#_x0000_s1554"/>
        <o:r id="V:Rule96" type="connector" idref="#_x0000_s1511"/>
        <o:r id="V:Rule97" type="connector" idref="#_x0000_s1493"/>
        <o:r id="V:Rule98" type="connector" idref="#_x0000_s1544"/>
        <o:r id="V:Rule99" type="connector" idref="#_x0000_s1547"/>
        <o:r id="V:Rule100" type="connector" idref="#_x0000_s1360"/>
        <o:r id="V:Rule101" type="connector" idref="#_x0000_s1367"/>
        <o:r id="V:Rule102" type="connector" idref="#_x0000_s1555"/>
        <o:r id="V:Rule103" type="connector" idref="#_x0000_s1492"/>
        <o:r id="V:Rule104" type="connector" idref="#_x0000_s1350"/>
        <o:r id="V:Rule105" type="connector" idref="#_x0000_s1358"/>
        <o:r id="V:Rule106" type="connector" idref="#_x0000_s1366"/>
        <o:r id="V:Rule107" type="connector" idref="#_x0000_s1490"/>
        <o:r id="V:Rule108" type="connector" idref="#_x0000_s1362"/>
        <o:r id="V:Rule109" type="connector" idref="#_x0000_s1487"/>
        <o:r id="V:Rule110" type="connector" idref="#_x0000_s1513"/>
        <o:r id="V:Rule111" type="connector" idref="#_x0000_s1583"/>
        <o:r id="V:Rule112" type="connector" idref="#_x0000_s1560"/>
        <o:r id="V:Rule113" type="connector" idref="#_x0000_s1582"/>
        <o:r id="V:Rule114" type="connector" idref="#_x0000_s1580"/>
        <o:r id="V:Rule115" type="connector" idref="#_x0000_s1584"/>
        <o:r id="V:Rule116" type="connector" idref="#_x0000_s1585"/>
        <o:r id="V:Rule117" type="connector" idref="#_x0000_s1577"/>
        <o:r id="V:Rule118" type="connector" idref="#_x0000_s1578"/>
        <o:r id="V:Rule119" type="connector" idref="#_x0000_s1581"/>
        <o:r id="V:Rule120" type="connector" idref="#_x0000_s1586"/>
        <o:r id="V:Rule121" type="connector" idref="#_x0000_s1576"/>
        <o:r id="V:Rule122" type="connector" idref="#_x0000_s1579"/>
        <o:r id="V:Rule123" type="connector" idref="#_x0000_s1587"/>
        <o:r id="V:Rule124" type="connector" idref="#_x0000_s1612"/>
        <o:r id="V:Rule125" type="connector" idref="#_x0000_s1589"/>
        <o:r id="V:Rule126" type="connector" idref="#_x0000_s1611"/>
        <o:r id="V:Rule127" type="connector" idref="#_x0000_s1609"/>
        <o:r id="V:Rule128" type="connector" idref="#_x0000_s1613"/>
        <o:r id="V:Rule129" type="connector" idref="#_x0000_s1614"/>
        <o:r id="V:Rule130" type="connector" idref="#_x0000_s1606"/>
        <o:r id="V:Rule131" type="connector" idref="#_x0000_s1607"/>
        <o:r id="V:Rule132" type="connector" idref="#_x0000_s1610"/>
        <o:r id="V:Rule133" type="connector" idref="#_x0000_s1615"/>
        <o:r id="V:Rule134" type="connector" idref="#_x0000_s1605"/>
        <o:r id="V:Rule135" type="connector" idref="#_x0000_s1608"/>
        <o:r id="V:Rule136" type="connector" idref="#_x0000_s1616"/>
      </o:rules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Arial Unicode MS" w:eastAsia="Arial Unicode MS" w:hAnsi="Arial Unicode MS" w:cs="Times New Roman"/>
        <w:sz w:val="22"/>
        <w:szCs w:val="22"/>
        <w:lang w:val="ru-RU" w:eastAsia="ru-RU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63A35"/>
    <w:pPr>
      <w:widowControl w:val="0"/>
      <w:spacing w:after="0" w:line="240" w:lineRule="auto"/>
    </w:pPr>
    <w:rPr>
      <w:rFonts w:cs="Arial Unicode MS"/>
      <w:color w:val="000000"/>
      <w:sz w:val="24"/>
      <w:szCs w:val="24"/>
    </w:rPr>
  </w:style>
  <w:style w:type="paragraph" w:styleId="1">
    <w:name w:val="heading 1"/>
    <w:basedOn w:val="a"/>
    <w:link w:val="10"/>
    <w:uiPriority w:val="99"/>
    <w:qFormat/>
    <w:rsid w:val="00E965EB"/>
    <w:pPr>
      <w:widowControl/>
      <w:spacing w:before="100" w:beforeAutospacing="1" w:after="100" w:afterAutospacing="1"/>
      <w:outlineLvl w:val="0"/>
    </w:pPr>
    <w:rPr>
      <w:rFonts w:ascii="Times New Roman" w:hAnsi="Times New Roman" w:cs="Times New Roman"/>
      <w:b/>
      <w:bCs/>
      <w:color w:val="auto"/>
      <w:kern w:val="36"/>
      <w:sz w:val="48"/>
      <w:szCs w:val="4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9"/>
    <w:locked/>
    <w:rsid w:val="00E965EB"/>
    <w:rPr>
      <w:rFonts w:ascii="Times New Roman" w:hAnsi="Times New Roman" w:cs="Times New Roman"/>
      <w:b/>
      <w:bCs/>
      <w:kern w:val="36"/>
      <w:sz w:val="48"/>
      <w:szCs w:val="48"/>
    </w:rPr>
  </w:style>
  <w:style w:type="character" w:styleId="a3">
    <w:name w:val="Hyperlink"/>
    <w:basedOn w:val="a0"/>
    <w:uiPriority w:val="99"/>
    <w:rsid w:val="00963A35"/>
    <w:rPr>
      <w:rFonts w:cs="Times New Roman"/>
      <w:color w:val="0066CC"/>
      <w:u w:val="single"/>
    </w:rPr>
  </w:style>
  <w:style w:type="character" w:customStyle="1" w:styleId="2Exact">
    <w:name w:val="Основной текст (2) Exact"/>
    <w:basedOn w:val="a0"/>
    <w:uiPriority w:val="99"/>
    <w:rsid w:val="00963A35"/>
    <w:rPr>
      <w:rFonts w:ascii="Times New Roman" w:hAnsi="Times New Roman" w:cs="Times New Roman"/>
      <w:sz w:val="22"/>
      <w:szCs w:val="22"/>
      <w:u w:val="none"/>
    </w:rPr>
  </w:style>
  <w:style w:type="character" w:customStyle="1" w:styleId="3">
    <w:name w:val="Основной текст (3)_"/>
    <w:basedOn w:val="a0"/>
    <w:link w:val="31"/>
    <w:uiPriority w:val="99"/>
    <w:locked/>
    <w:rsid w:val="00963A35"/>
    <w:rPr>
      <w:rFonts w:ascii="Arial" w:hAnsi="Arial" w:cs="Arial"/>
      <w:sz w:val="12"/>
      <w:szCs w:val="12"/>
      <w:u w:val="none"/>
    </w:rPr>
  </w:style>
  <w:style w:type="character" w:customStyle="1" w:styleId="30">
    <w:name w:val="Основной текст (3)"/>
    <w:basedOn w:val="3"/>
    <w:uiPriority w:val="99"/>
    <w:rsid w:val="00963A35"/>
  </w:style>
  <w:style w:type="character" w:customStyle="1" w:styleId="4">
    <w:name w:val="Основной текст (4)_"/>
    <w:basedOn w:val="a0"/>
    <w:link w:val="41"/>
    <w:uiPriority w:val="99"/>
    <w:locked/>
    <w:rsid w:val="00963A35"/>
    <w:rPr>
      <w:rFonts w:ascii="Century Gothic" w:hAnsi="Century Gothic" w:cs="Century Gothic"/>
      <w:b/>
      <w:bCs/>
      <w:sz w:val="17"/>
      <w:szCs w:val="17"/>
      <w:u w:val="none"/>
    </w:rPr>
  </w:style>
  <w:style w:type="character" w:customStyle="1" w:styleId="40">
    <w:name w:val="Основной текст (4)"/>
    <w:basedOn w:val="4"/>
    <w:uiPriority w:val="99"/>
    <w:rsid w:val="00963A35"/>
  </w:style>
  <w:style w:type="character" w:customStyle="1" w:styleId="11">
    <w:name w:val="Заголовок №1_"/>
    <w:basedOn w:val="a0"/>
    <w:link w:val="12"/>
    <w:uiPriority w:val="99"/>
    <w:locked/>
    <w:rsid w:val="00963A35"/>
    <w:rPr>
      <w:rFonts w:ascii="Consolas" w:hAnsi="Consolas" w:cs="Consolas"/>
      <w:spacing w:val="-80"/>
      <w:sz w:val="76"/>
      <w:szCs w:val="76"/>
      <w:u w:val="none"/>
    </w:rPr>
  </w:style>
  <w:style w:type="character" w:customStyle="1" w:styleId="32">
    <w:name w:val="Заголовок №3_"/>
    <w:basedOn w:val="a0"/>
    <w:link w:val="310"/>
    <w:uiPriority w:val="99"/>
    <w:locked/>
    <w:rsid w:val="00963A35"/>
    <w:rPr>
      <w:rFonts w:ascii="Arial" w:hAnsi="Arial" w:cs="Arial"/>
      <w:b/>
      <w:bCs/>
      <w:w w:val="50"/>
      <w:sz w:val="34"/>
      <w:szCs w:val="34"/>
      <w:u w:val="none"/>
      <w:lang w:val="en-US" w:eastAsia="en-US"/>
    </w:rPr>
  </w:style>
  <w:style w:type="character" w:customStyle="1" w:styleId="33">
    <w:name w:val="Заголовок №3"/>
    <w:basedOn w:val="32"/>
    <w:uiPriority w:val="99"/>
    <w:rsid w:val="00963A35"/>
  </w:style>
  <w:style w:type="character" w:customStyle="1" w:styleId="6">
    <w:name w:val="Заголовок №6_"/>
    <w:basedOn w:val="a0"/>
    <w:link w:val="60"/>
    <w:uiPriority w:val="99"/>
    <w:locked/>
    <w:rsid w:val="00963A35"/>
    <w:rPr>
      <w:rFonts w:ascii="Times New Roman" w:hAnsi="Times New Roman" w:cs="Times New Roman"/>
      <w:b/>
      <w:bCs/>
      <w:sz w:val="28"/>
      <w:szCs w:val="28"/>
      <w:u w:val="none"/>
    </w:rPr>
  </w:style>
  <w:style w:type="character" w:customStyle="1" w:styleId="4TimesNewRoman">
    <w:name w:val="Основной текст (4) + Times New Roman"/>
    <w:aliases w:val="11 pt,Не полужирный"/>
    <w:basedOn w:val="4"/>
    <w:uiPriority w:val="99"/>
    <w:rsid w:val="00963A35"/>
    <w:rPr>
      <w:rFonts w:ascii="Times New Roman" w:hAnsi="Times New Roman" w:cs="Times New Roman"/>
      <w:sz w:val="22"/>
      <w:szCs w:val="22"/>
    </w:rPr>
  </w:style>
  <w:style w:type="character" w:customStyle="1" w:styleId="5">
    <w:name w:val="Основной текст (5)_"/>
    <w:basedOn w:val="a0"/>
    <w:link w:val="50"/>
    <w:uiPriority w:val="99"/>
    <w:locked/>
    <w:rsid w:val="00963A35"/>
    <w:rPr>
      <w:rFonts w:ascii="Times New Roman" w:hAnsi="Times New Roman" w:cs="Times New Roman"/>
      <w:b/>
      <w:bCs/>
      <w:sz w:val="22"/>
      <w:szCs w:val="22"/>
      <w:u w:val="none"/>
    </w:rPr>
  </w:style>
  <w:style w:type="character" w:customStyle="1" w:styleId="611pt">
    <w:name w:val="Заголовок №6 + 11 pt"/>
    <w:basedOn w:val="6"/>
    <w:uiPriority w:val="99"/>
    <w:rsid w:val="00963A35"/>
    <w:rPr>
      <w:sz w:val="22"/>
      <w:szCs w:val="22"/>
    </w:rPr>
  </w:style>
  <w:style w:type="character" w:customStyle="1" w:styleId="2">
    <w:name w:val="Основной текст (2)_"/>
    <w:basedOn w:val="a0"/>
    <w:link w:val="21"/>
    <w:uiPriority w:val="99"/>
    <w:locked/>
    <w:rsid w:val="00963A35"/>
    <w:rPr>
      <w:rFonts w:ascii="Times New Roman" w:hAnsi="Times New Roman" w:cs="Times New Roman"/>
      <w:sz w:val="22"/>
      <w:szCs w:val="22"/>
      <w:u w:val="none"/>
    </w:rPr>
  </w:style>
  <w:style w:type="character" w:customStyle="1" w:styleId="61">
    <w:name w:val="Основной текст (6)_"/>
    <w:basedOn w:val="a0"/>
    <w:link w:val="62"/>
    <w:uiPriority w:val="99"/>
    <w:locked/>
    <w:rsid w:val="00963A35"/>
    <w:rPr>
      <w:rFonts w:ascii="Arial" w:hAnsi="Arial" w:cs="Arial"/>
      <w:b/>
      <w:bCs/>
      <w:sz w:val="18"/>
      <w:szCs w:val="18"/>
      <w:u w:val="none"/>
    </w:rPr>
  </w:style>
  <w:style w:type="character" w:customStyle="1" w:styleId="7Exact">
    <w:name w:val="Основной текст (7) Exact"/>
    <w:basedOn w:val="a0"/>
    <w:link w:val="7"/>
    <w:uiPriority w:val="99"/>
    <w:locked/>
    <w:rsid w:val="00963A35"/>
    <w:rPr>
      <w:rFonts w:ascii="Arial" w:hAnsi="Arial" w:cs="Arial"/>
      <w:sz w:val="14"/>
      <w:szCs w:val="14"/>
      <w:u w:val="none"/>
    </w:rPr>
  </w:style>
  <w:style w:type="character" w:customStyle="1" w:styleId="8Exact">
    <w:name w:val="Основной текст (8) Exact"/>
    <w:basedOn w:val="a0"/>
    <w:link w:val="8"/>
    <w:uiPriority w:val="99"/>
    <w:locked/>
    <w:rsid w:val="00963A35"/>
    <w:rPr>
      <w:rFonts w:ascii="Arial" w:hAnsi="Arial" w:cs="Arial"/>
      <w:w w:val="150"/>
      <w:sz w:val="13"/>
      <w:szCs w:val="13"/>
      <w:u w:val="none"/>
    </w:rPr>
  </w:style>
  <w:style w:type="character" w:customStyle="1" w:styleId="Exact">
    <w:name w:val="Подпись к таблице Exact"/>
    <w:basedOn w:val="a0"/>
    <w:link w:val="a4"/>
    <w:uiPriority w:val="99"/>
    <w:locked/>
    <w:rsid w:val="00963A35"/>
    <w:rPr>
      <w:rFonts w:ascii="Times New Roman" w:hAnsi="Times New Roman" w:cs="Times New Roman"/>
      <w:sz w:val="22"/>
      <w:szCs w:val="22"/>
      <w:u w:val="none"/>
    </w:rPr>
  </w:style>
  <w:style w:type="character" w:customStyle="1" w:styleId="20">
    <w:name w:val="Основной текст (2)"/>
    <w:basedOn w:val="2"/>
    <w:uiPriority w:val="99"/>
    <w:rsid w:val="00963A35"/>
  </w:style>
  <w:style w:type="character" w:customStyle="1" w:styleId="2Arial">
    <w:name w:val="Основной текст (2) + Arial"/>
    <w:aliases w:val="7 pt"/>
    <w:basedOn w:val="2"/>
    <w:uiPriority w:val="99"/>
    <w:rsid w:val="00963A35"/>
    <w:rPr>
      <w:rFonts w:ascii="Arial" w:hAnsi="Arial" w:cs="Arial"/>
      <w:sz w:val="14"/>
      <w:szCs w:val="14"/>
    </w:rPr>
  </w:style>
  <w:style w:type="character" w:customStyle="1" w:styleId="210pt">
    <w:name w:val="Основной текст (2) + 10 pt"/>
    <w:basedOn w:val="2"/>
    <w:uiPriority w:val="99"/>
    <w:rsid w:val="00963A35"/>
    <w:rPr>
      <w:sz w:val="20"/>
      <w:szCs w:val="20"/>
    </w:rPr>
  </w:style>
  <w:style w:type="character" w:customStyle="1" w:styleId="22">
    <w:name w:val="Основной текст (2) + Курсив"/>
    <w:aliases w:val="Интервал 0 pt"/>
    <w:basedOn w:val="2"/>
    <w:uiPriority w:val="99"/>
    <w:rsid w:val="00963A35"/>
    <w:rPr>
      <w:i/>
      <w:iCs/>
      <w:spacing w:val="-10"/>
    </w:rPr>
  </w:style>
  <w:style w:type="character" w:customStyle="1" w:styleId="220">
    <w:name w:val="Основной текст (2) + Курсив2"/>
    <w:aliases w:val="Интервал 0 pt2"/>
    <w:basedOn w:val="2"/>
    <w:uiPriority w:val="99"/>
    <w:rsid w:val="00963A35"/>
    <w:rPr>
      <w:i/>
      <w:iCs/>
      <w:spacing w:val="10"/>
    </w:rPr>
  </w:style>
  <w:style w:type="character" w:customStyle="1" w:styleId="217pt">
    <w:name w:val="Основной текст (2) + 17 pt"/>
    <w:basedOn w:val="2"/>
    <w:uiPriority w:val="99"/>
    <w:rsid w:val="00963A35"/>
    <w:rPr>
      <w:sz w:val="34"/>
      <w:szCs w:val="34"/>
    </w:rPr>
  </w:style>
  <w:style w:type="character" w:customStyle="1" w:styleId="5Exact">
    <w:name w:val="Заголовок №5 Exact"/>
    <w:basedOn w:val="a0"/>
    <w:link w:val="51"/>
    <w:uiPriority w:val="99"/>
    <w:locked/>
    <w:rsid w:val="00963A35"/>
    <w:rPr>
      <w:rFonts w:ascii="Arial" w:hAnsi="Arial" w:cs="Arial"/>
      <w:u w:val="none"/>
    </w:rPr>
  </w:style>
  <w:style w:type="character" w:customStyle="1" w:styleId="9Exact">
    <w:name w:val="Основной текст (9) Exact"/>
    <w:basedOn w:val="a0"/>
    <w:link w:val="9"/>
    <w:uiPriority w:val="99"/>
    <w:locked/>
    <w:rsid w:val="00963A35"/>
    <w:rPr>
      <w:rFonts w:ascii="Arial" w:hAnsi="Arial" w:cs="Arial"/>
      <w:sz w:val="21"/>
      <w:szCs w:val="21"/>
      <w:u w:val="none"/>
    </w:rPr>
  </w:style>
  <w:style w:type="character" w:customStyle="1" w:styleId="9TimesNewRoman">
    <w:name w:val="Основной текст (9) + Times New Roman"/>
    <w:aliases w:val="10 pt,Малые прописные,Интервал 1 pt Exact"/>
    <w:basedOn w:val="9Exact"/>
    <w:uiPriority w:val="99"/>
    <w:rsid w:val="00963A35"/>
    <w:rPr>
      <w:rFonts w:ascii="Times New Roman" w:hAnsi="Times New Roman" w:cs="Times New Roman"/>
      <w:smallCaps/>
      <w:spacing w:val="30"/>
      <w:sz w:val="20"/>
      <w:szCs w:val="20"/>
    </w:rPr>
  </w:style>
  <w:style w:type="character" w:customStyle="1" w:styleId="6Exact">
    <w:name w:val="Основной текст (6) Exact"/>
    <w:basedOn w:val="a0"/>
    <w:uiPriority w:val="99"/>
    <w:rsid w:val="00963A35"/>
    <w:rPr>
      <w:rFonts w:ascii="Arial" w:hAnsi="Arial" w:cs="Arial"/>
      <w:b/>
      <w:bCs/>
      <w:sz w:val="18"/>
      <w:szCs w:val="18"/>
      <w:u w:val="none"/>
    </w:rPr>
  </w:style>
  <w:style w:type="character" w:customStyle="1" w:styleId="6CenturyGothic">
    <w:name w:val="Основной текст (6) + Century Gothic"/>
    <w:aliases w:val="6,5 pt,Не полужирный Exact"/>
    <w:basedOn w:val="61"/>
    <w:uiPriority w:val="99"/>
    <w:rsid w:val="00963A35"/>
    <w:rPr>
      <w:rFonts w:ascii="Century Gothic" w:hAnsi="Century Gothic" w:cs="Century Gothic"/>
      <w:sz w:val="13"/>
      <w:szCs w:val="13"/>
    </w:rPr>
  </w:style>
  <w:style w:type="character" w:customStyle="1" w:styleId="2Arial7">
    <w:name w:val="Основной текст (2) + Arial7"/>
    <w:aliases w:val="10,5 pt10"/>
    <w:basedOn w:val="2"/>
    <w:uiPriority w:val="99"/>
    <w:rsid w:val="00963A35"/>
    <w:rPr>
      <w:rFonts w:ascii="Arial" w:hAnsi="Arial" w:cs="Arial"/>
      <w:sz w:val="21"/>
      <w:szCs w:val="21"/>
    </w:rPr>
  </w:style>
  <w:style w:type="character" w:customStyle="1" w:styleId="10Exact">
    <w:name w:val="Основной текст (10) Exact"/>
    <w:basedOn w:val="a0"/>
    <w:link w:val="100"/>
    <w:uiPriority w:val="99"/>
    <w:locked/>
    <w:rsid w:val="00963A35"/>
    <w:rPr>
      <w:rFonts w:ascii="Times New Roman" w:hAnsi="Times New Roman" w:cs="Times New Roman"/>
      <w:sz w:val="12"/>
      <w:szCs w:val="12"/>
      <w:u w:val="none"/>
    </w:rPr>
  </w:style>
  <w:style w:type="character" w:customStyle="1" w:styleId="21ptExact">
    <w:name w:val="Основной текст (2) + Интервал 1 pt Exact"/>
    <w:basedOn w:val="2"/>
    <w:uiPriority w:val="99"/>
    <w:rsid w:val="00963A35"/>
    <w:rPr>
      <w:spacing w:val="20"/>
    </w:rPr>
  </w:style>
  <w:style w:type="character" w:customStyle="1" w:styleId="11Exact">
    <w:name w:val="Основной текст (11) Exact"/>
    <w:basedOn w:val="a0"/>
    <w:link w:val="110"/>
    <w:uiPriority w:val="99"/>
    <w:locked/>
    <w:rsid w:val="00963A35"/>
    <w:rPr>
      <w:rFonts w:ascii="Times New Roman" w:hAnsi="Times New Roman" w:cs="Times New Roman"/>
      <w:sz w:val="26"/>
      <w:szCs w:val="26"/>
      <w:u w:val="none"/>
    </w:rPr>
  </w:style>
  <w:style w:type="character" w:customStyle="1" w:styleId="11Arial">
    <w:name w:val="Основной текст (11) + Arial"/>
    <w:aliases w:val="103,5 pt Exact"/>
    <w:basedOn w:val="11Exact"/>
    <w:uiPriority w:val="99"/>
    <w:rsid w:val="00963A35"/>
    <w:rPr>
      <w:rFonts w:ascii="Arial" w:hAnsi="Arial" w:cs="Arial"/>
      <w:sz w:val="21"/>
      <w:szCs w:val="21"/>
    </w:rPr>
  </w:style>
  <w:style w:type="character" w:customStyle="1" w:styleId="12Exact">
    <w:name w:val="Основной текст (12) Exact"/>
    <w:basedOn w:val="a0"/>
    <w:link w:val="120"/>
    <w:uiPriority w:val="99"/>
    <w:locked/>
    <w:rsid w:val="00963A35"/>
    <w:rPr>
      <w:rFonts w:ascii="Times New Roman" w:hAnsi="Times New Roman" w:cs="Times New Roman"/>
      <w:i/>
      <w:iCs/>
      <w:sz w:val="11"/>
      <w:szCs w:val="11"/>
      <w:u w:val="none"/>
    </w:rPr>
  </w:style>
  <w:style w:type="character" w:customStyle="1" w:styleId="126pt">
    <w:name w:val="Основной текст (12) + 6 pt"/>
    <w:aliases w:val="Не курсив Exact"/>
    <w:basedOn w:val="12Exact"/>
    <w:uiPriority w:val="99"/>
    <w:rsid w:val="00963A35"/>
    <w:rPr>
      <w:sz w:val="12"/>
      <w:szCs w:val="12"/>
    </w:rPr>
  </w:style>
  <w:style w:type="character" w:customStyle="1" w:styleId="2Exact0">
    <w:name w:val="Подпись к таблице (2) Exact"/>
    <w:basedOn w:val="a0"/>
    <w:link w:val="23"/>
    <w:uiPriority w:val="99"/>
    <w:locked/>
    <w:rsid w:val="00963A35"/>
    <w:rPr>
      <w:rFonts w:ascii="Times New Roman" w:hAnsi="Times New Roman" w:cs="Times New Roman"/>
      <w:sz w:val="12"/>
      <w:szCs w:val="12"/>
      <w:u w:val="none"/>
    </w:rPr>
  </w:style>
  <w:style w:type="character" w:customStyle="1" w:styleId="2Exact1">
    <w:name w:val="Подпись к таблице (2) Exact1"/>
    <w:basedOn w:val="2Exact0"/>
    <w:uiPriority w:val="99"/>
    <w:rsid w:val="00963A35"/>
    <w:rPr>
      <w:lang w:val="en-US" w:eastAsia="en-US"/>
    </w:rPr>
  </w:style>
  <w:style w:type="character" w:customStyle="1" w:styleId="Exact1">
    <w:name w:val="Подпись к таблице Exact1"/>
    <w:basedOn w:val="Exact"/>
    <w:uiPriority w:val="99"/>
    <w:rsid w:val="00963A35"/>
  </w:style>
  <w:style w:type="character" w:customStyle="1" w:styleId="2Consolas">
    <w:name w:val="Основной текст (2) + Consolas"/>
    <w:aliases w:val="38 pt,Интервал -4 pt"/>
    <w:basedOn w:val="2"/>
    <w:uiPriority w:val="99"/>
    <w:rsid w:val="00963A35"/>
    <w:rPr>
      <w:rFonts w:ascii="Consolas" w:hAnsi="Consolas" w:cs="Consolas"/>
      <w:spacing w:val="-80"/>
      <w:sz w:val="76"/>
      <w:szCs w:val="76"/>
    </w:rPr>
  </w:style>
  <w:style w:type="character" w:customStyle="1" w:styleId="25">
    <w:name w:val="Основной текст (2) + 5"/>
    <w:aliases w:val="5 pt9,Курсив"/>
    <w:basedOn w:val="2"/>
    <w:uiPriority w:val="99"/>
    <w:rsid w:val="00963A35"/>
    <w:rPr>
      <w:i/>
      <w:iCs/>
      <w:sz w:val="11"/>
      <w:szCs w:val="11"/>
    </w:rPr>
  </w:style>
  <w:style w:type="character" w:customStyle="1" w:styleId="2CordiaUPC">
    <w:name w:val="Основной текст (2) + CordiaUPC"/>
    <w:aliases w:val="22 pt,Курсив7"/>
    <w:basedOn w:val="2"/>
    <w:uiPriority w:val="99"/>
    <w:rsid w:val="00963A35"/>
    <w:rPr>
      <w:rFonts w:ascii="CordiaUPC" w:hAnsi="CordiaUPC" w:cs="CordiaUPC"/>
      <w:i/>
      <w:iCs/>
      <w:sz w:val="44"/>
      <w:szCs w:val="44"/>
    </w:rPr>
  </w:style>
  <w:style w:type="character" w:customStyle="1" w:styleId="26pt">
    <w:name w:val="Основной текст (2) + 6 pt"/>
    <w:basedOn w:val="2"/>
    <w:uiPriority w:val="99"/>
    <w:rsid w:val="00963A35"/>
    <w:rPr>
      <w:sz w:val="12"/>
      <w:szCs w:val="12"/>
    </w:rPr>
  </w:style>
  <w:style w:type="character" w:customStyle="1" w:styleId="2Consolas2">
    <w:name w:val="Основной текст (2) + Consolas2"/>
    <w:aliases w:val="23 pt,Курсив6"/>
    <w:basedOn w:val="2"/>
    <w:uiPriority w:val="99"/>
    <w:rsid w:val="00963A35"/>
    <w:rPr>
      <w:rFonts w:ascii="Consolas" w:hAnsi="Consolas" w:cs="Consolas"/>
      <w:i/>
      <w:iCs/>
      <w:sz w:val="46"/>
      <w:szCs w:val="46"/>
    </w:rPr>
  </w:style>
  <w:style w:type="character" w:customStyle="1" w:styleId="2Candara">
    <w:name w:val="Основной текст (2) + Candara"/>
    <w:aliases w:val="5,5 pt8,Курсив5"/>
    <w:basedOn w:val="2"/>
    <w:uiPriority w:val="99"/>
    <w:rsid w:val="00963A35"/>
    <w:rPr>
      <w:rFonts w:ascii="Candara" w:hAnsi="Candara" w:cs="Candara"/>
      <w:i/>
      <w:iCs/>
      <w:sz w:val="11"/>
      <w:szCs w:val="11"/>
    </w:rPr>
  </w:style>
  <w:style w:type="character" w:customStyle="1" w:styleId="7Exact0">
    <w:name w:val="Заголовок №7 Exact"/>
    <w:basedOn w:val="a0"/>
    <w:link w:val="70"/>
    <w:uiPriority w:val="99"/>
    <w:locked/>
    <w:rsid w:val="00963A35"/>
    <w:rPr>
      <w:rFonts w:ascii="Arial" w:hAnsi="Arial" w:cs="Arial"/>
      <w:sz w:val="21"/>
      <w:szCs w:val="21"/>
      <w:u w:val="none"/>
    </w:rPr>
  </w:style>
  <w:style w:type="character" w:customStyle="1" w:styleId="7Exact1">
    <w:name w:val="Заголовок №7 Exact1"/>
    <w:basedOn w:val="7Exact0"/>
    <w:uiPriority w:val="99"/>
    <w:rsid w:val="00963A35"/>
  </w:style>
  <w:style w:type="character" w:customStyle="1" w:styleId="7Exact2">
    <w:name w:val="Номер заголовка №7 Exact"/>
    <w:basedOn w:val="a0"/>
    <w:link w:val="71"/>
    <w:uiPriority w:val="99"/>
    <w:locked/>
    <w:rsid w:val="00963A35"/>
    <w:rPr>
      <w:rFonts w:ascii="Arial" w:hAnsi="Arial" w:cs="Arial"/>
      <w:sz w:val="21"/>
      <w:szCs w:val="21"/>
      <w:u w:val="none"/>
    </w:rPr>
  </w:style>
  <w:style w:type="character" w:customStyle="1" w:styleId="250">
    <w:name w:val="Подпись к таблице (2) + 5"/>
    <w:aliases w:val="5 pt7,Курсив Exact"/>
    <w:basedOn w:val="2Exact0"/>
    <w:uiPriority w:val="99"/>
    <w:rsid w:val="00963A35"/>
    <w:rPr>
      <w:i/>
      <w:iCs/>
      <w:sz w:val="11"/>
      <w:szCs w:val="11"/>
    </w:rPr>
  </w:style>
  <w:style w:type="character" w:customStyle="1" w:styleId="3Exact">
    <w:name w:val="Подпись к таблице (3) Exact"/>
    <w:basedOn w:val="a0"/>
    <w:link w:val="34"/>
    <w:uiPriority w:val="99"/>
    <w:locked/>
    <w:rsid w:val="00963A35"/>
    <w:rPr>
      <w:rFonts w:ascii="Times New Roman" w:hAnsi="Times New Roman" w:cs="Times New Roman"/>
      <w:i/>
      <w:iCs/>
      <w:sz w:val="11"/>
      <w:szCs w:val="11"/>
      <w:u w:val="none"/>
    </w:rPr>
  </w:style>
  <w:style w:type="character" w:customStyle="1" w:styleId="13Exact">
    <w:name w:val="Основной текст (13) Exact"/>
    <w:basedOn w:val="a0"/>
    <w:link w:val="13"/>
    <w:uiPriority w:val="99"/>
    <w:locked/>
    <w:rsid w:val="00963A35"/>
    <w:rPr>
      <w:rFonts w:ascii="Consolas" w:hAnsi="Consolas" w:cs="Consolas"/>
      <w:w w:val="150"/>
      <w:sz w:val="14"/>
      <w:szCs w:val="14"/>
      <w:u w:val="none"/>
    </w:rPr>
  </w:style>
  <w:style w:type="character" w:customStyle="1" w:styleId="14Exact">
    <w:name w:val="Основной текст (14) Exact"/>
    <w:basedOn w:val="a0"/>
    <w:link w:val="14"/>
    <w:uiPriority w:val="99"/>
    <w:locked/>
    <w:rsid w:val="00963A35"/>
    <w:rPr>
      <w:rFonts w:ascii="Consolas" w:hAnsi="Consolas" w:cs="Consolas"/>
      <w:spacing w:val="0"/>
      <w:sz w:val="9"/>
      <w:szCs w:val="9"/>
      <w:u w:val="none"/>
    </w:rPr>
  </w:style>
  <w:style w:type="character" w:customStyle="1" w:styleId="15Exact">
    <w:name w:val="Основной текст (15) Exact"/>
    <w:basedOn w:val="a0"/>
    <w:link w:val="15"/>
    <w:uiPriority w:val="99"/>
    <w:locked/>
    <w:rsid w:val="00963A35"/>
    <w:rPr>
      <w:rFonts w:ascii="Arial" w:hAnsi="Arial" w:cs="Arial"/>
      <w:sz w:val="15"/>
      <w:szCs w:val="15"/>
      <w:u w:val="none"/>
    </w:rPr>
  </w:style>
  <w:style w:type="character" w:customStyle="1" w:styleId="16Exact">
    <w:name w:val="Основной текст (16) Exact"/>
    <w:basedOn w:val="a0"/>
    <w:link w:val="16"/>
    <w:uiPriority w:val="99"/>
    <w:locked/>
    <w:rsid w:val="00963A35"/>
    <w:rPr>
      <w:rFonts w:ascii="Arial" w:hAnsi="Arial" w:cs="Arial"/>
      <w:i/>
      <w:iCs/>
      <w:sz w:val="44"/>
      <w:szCs w:val="44"/>
      <w:u w:val="none"/>
    </w:rPr>
  </w:style>
  <w:style w:type="character" w:customStyle="1" w:styleId="17Exact">
    <w:name w:val="Основной текст (17) Exact"/>
    <w:basedOn w:val="a0"/>
    <w:link w:val="17"/>
    <w:uiPriority w:val="99"/>
    <w:locked/>
    <w:rsid w:val="00963A35"/>
    <w:rPr>
      <w:rFonts w:ascii="Bookman Old Style" w:hAnsi="Bookman Old Style" w:cs="Bookman Old Style"/>
      <w:i/>
      <w:iCs/>
      <w:sz w:val="22"/>
      <w:szCs w:val="22"/>
      <w:u w:val="none"/>
    </w:rPr>
  </w:style>
  <w:style w:type="character" w:customStyle="1" w:styleId="18Exact">
    <w:name w:val="Основной текст (18) Exact"/>
    <w:basedOn w:val="a0"/>
    <w:link w:val="18"/>
    <w:uiPriority w:val="99"/>
    <w:locked/>
    <w:rsid w:val="00963A35"/>
    <w:rPr>
      <w:rFonts w:ascii="Consolas" w:hAnsi="Consolas" w:cs="Consolas"/>
      <w:b/>
      <w:bCs/>
      <w:spacing w:val="-10"/>
      <w:sz w:val="22"/>
      <w:szCs w:val="22"/>
      <w:u w:val="none"/>
    </w:rPr>
  </w:style>
  <w:style w:type="character" w:customStyle="1" w:styleId="19Exact">
    <w:name w:val="Основной текст (19) Exact"/>
    <w:basedOn w:val="a0"/>
    <w:link w:val="19"/>
    <w:uiPriority w:val="99"/>
    <w:locked/>
    <w:rsid w:val="00963A35"/>
    <w:rPr>
      <w:rFonts w:ascii="Century Gothic" w:hAnsi="Century Gothic" w:cs="Century Gothic"/>
      <w:sz w:val="13"/>
      <w:szCs w:val="13"/>
      <w:u w:val="none"/>
    </w:rPr>
  </w:style>
  <w:style w:type="character" w:customStyle="1" w:styleId="15Gulim">
    <w:name w:val="Основной текст (15) + Gulim"/>
    <w:aliases w:val="8 pt,Курсив Exact5"/>
    <w:basedOn w:val="15Exact"/>
    <w:uiPriority w:val="99"/>
    <w:rsid w:val="00963A35"/>
    <w:rPr>
      <w:rFonts w:ascii="Gulim" w:eastAsia="Gulim" w:cs="Gulim"/>
      <w:i/>
      <w:iCs/>
      <w:sz w:val="16"/>
      <w:szCs w:val="16"/>
    </w:rPr>
  </w:style>
  <w:style w:type="character" w:customStyle="1" w:styleId="15Exact1">
    <w:name w:val="Основной текст (15) Exact1"/>
    <w:basedOn w:val="15Exact"/>
    <w:uiPriority w:val="99"/>
    <w:rsid w:val="00963A35"/>
    <w:rPr>
      <w:u w:val="single"/>
    </w:rPr>
  </w:style>
  <w:style w:type="character" w:customStyle="1" w:styleId="19Exact1">
    <w:name w:val="Основной текст (19) Exact1"/>
    <w:basedOn w:val="19Exact"/>
    <w:uiPriority w:val="99"/>
    <w:rsid w:val="00963A35"/>
    <w:rPr>
      <w:u w:val="single"/>
    </w:rPr>
  </w:style>
  <w:style w:type="character" w:customStyle="1" w:styleId="20Exact">
    <w:name w:val="Основной текст (20) Exact"/>
    <w:basedOn w:val="a0"/>
    <w:link w:val="200"/>
    <w:uiPriority w:val="99"/>
    <w:locked/>
    <w:rsid w:val="00963A35"/>
    <w:rPr>
      <w:rFonts w:ascii="CordiaUPC" w:hAnsi="CordiaUPC" w:cs="CordiaUPC"/>
      <w:spacing w:val="10"/>
      <w:sz w:val="22"/>
      <w:szCs w:val="22"/>
      <w:u w:val="none"/>
    </w:rPr>
  </w:style>
  <w:style w:type="character" w:customStyle="1" w:styleId="20BookmanOldStyle">
    <w:name w:val="Основной текст (20) + Bookman Old Style"/>
    <w:aliases w:val="102,5 pt6,Интервал 0 pt Exact"/>
    <w:basedOn w:val="20Exact"/>
    <w:uiPriority w:val="99"/>
    <w:rsid w:val="00963A35"/>
    <w:rPr>
      <w:rFonts w:ascii="Bookman Old Style" w:hAnsi="Bookman Old Style" w:cs="Bookman Old Style"/>
      <w:spacing w:val="0"/>
      <w:w w:val="100"/>
      <w:sz w:val="21"/>
      <w:szCs w:val="21"/>
    </w:rPr>
  </w:style>
  <w:style w:type="character" w:customStyle="1" w:styleId="20Consolas">
    <w:name w:val="Основной текст (20) + Consolas"/>
    <w:aliases w:val="10 pt1,Интервал 0 pt Exact4"/>
    <w:basedOn w:val="20Exact"/>
    <w:uiPriority w:val="99"/>
    <w:rsid w:val="00963A35"/>
    <w:rPr>
      <w:rFonts w:ascii="Consolas" w:hAnsi="Consolas" w:cs="Consolas"/>
      <w:spacing w:val="0"/>
      <w:sz w:val="20"/>
      <w:szCs w:val="20"/>
    </w:rPr>
  </w:style>
  <w:style w:type="character" w:customStyle="1" w:styleId="21Exact">
    <w:name w:val="Основной текст (21) Exact"/>
    <w:basedOn w:val="a0"/>
    <w:link w:val="210"/>
    <w:uiPriority w:val="99"/>
    <w:locked/>
    <w:rsid w:val="00963A35"/>
    <w:rPr>
      <w:rFonts w:ascii="Times New Roman" w:hAnsi="Times New Roman" w:cs="Times New Roman"/>
      <w:b/>
      <w:bCs/>
      <w:sz w:val="19"/>
      <w:szCs w:val="19"/>
      <w:u w:val="none"/>
    </w:rPr>
  </w:style>
  <w:style w:type="character" w:customStyle="1" w:styleId="22Exact">
    <w:name w:val="Основной текст (22) Exact"/>
    <w:basedOn w:val="a0"/>
    <w:link w:val="221"/>
    <w:uiPriority w:val="99"/>
    <w:locked/>
    <w:rsid w:val="00963A35"/>
    <w:rPr>
      <w:rFonts w:ascii="Arial" w:hAnsi="Arial" w:cs="Arial"/>
      <w:u w:val="none"/>
    </w:rPr>
  </w:style>
  <w:style w:type="character" w:customStyle="1" w:styleId="2Arial6">
    <w:name w:val="Основной текст (2) + Arial6"/>
    <w:aliases w:val="7,5 pt5"/>
    <w:basedOn w:val="2"/>
    <w:uiPriority w:val="99"/>
    <w:rsid w:val="00963A35"/>
    <w:rPr>
      <w:rFonts w:ascii="Arial" w:hAnsi="Arial" w:cs="Arial"/>
      <w:sz w:val="15"/>
      <w:szCs w:val="15"/>
    </w:rPr>
  </w:style>
  <w:style w:type="character" w:customStyle="1" w:styleId="2Arial5">
    <w:name w:val="Основной текст (2) + Arial5"/>
    <w:aliases w:val="71,5 pt4,Малые прописные2"/>
    <w:basedOn w:val="2"/>
    <w:uiPriority w:val="99"/>
    <w:rsid w:val="00963A35"/>
    <w:rPr>
      <w:rFonts w:ascii="Arial" w:hAnsi="Arial" w:cs="Arial"/>
      <w:smallCaps/>
      <w:sz w:val="15"/>
      <w:szCs w:val="15"/>
      <w:lang w:val="en-US" w:eastAsia="en-US"/>
    </w:rPr>
  </w:style>
  <w:style w:type="character" w:customStyle="1" w:styleId="2Consolas1">
    <w:name w:val="Основной текст (2) + Consolas1"/>
    <w:aliases w:val="Полужирный,Интервал 0 pt1"/>
    <w:basedOn w:val="2"/>
    <w:uiPriority w:val="99"/>
    <w:rsid w:val="00963A35"/>
    <w:rPr>
      <w:rFonts w:ascii="Consolas" w:hAnsi="Consolas" w:cs="Consolas"/>
      <w:b/>
      <w:bCs/>
      <w:spacing w:val="-10"/>
    </w:rPr>
  </w:style>
  <w:style w:type="character" w:customStyle="1" w:styleId="2Arial4">
    <w:name w:val="Основной текст (2) + Arial4"/>
    <w:aliases w:val="9 pt,Полужирный4,Малые прописные1"/>
    <w:basedOn w:val="2"/>
    <w:uiPriority w:val="99"/>
    <w:rsid w:val="00963A35"/>
    <w:rPr>
      <w:rFonts w:ascii="Arial" w:hAnsi="Arial" w:cs="Arial"/>
      <w:b/>
      <w:bCs/>
      <w:smallCaps/>
      <w:sz w:val="18"/>
      <w:szCs w:val="18"/>
    </w:rPr>
  </w:style>
  <w:style w:type="character" w:customStyle="1" w:styleId="2Arial3">
    <w:name w:val="Основной текст (2) + Arial3"/>
    <w:aliases w:val="12 pt"/>
    <w:basedOn w:val="2"/>
    <w:uiPriority w:val="99"/>
    <w:rsid w:val="00963A35"/>
    <w:rPr>
      <w:rFonts w:ascii="Arial" w:hAnsi="Arial" w:cs="Arial"/>
      <w:sz w:val="24"/>
      <w:szCs w:val="24"/>
    </w:rPr>
  </w:style>
  <w:style w:type="character" w:customStyle="1" w:styleId="2Arial2">
    <w:name w:val="Основной текст (2) + Arial2"/>
    <w:aliases w:val="9 pt1,Полужирный3"/>
    <w:basedOn w:val="2"/>
    <w:uiPriority w:val="99"/>
    <w:rsid w:val="00963A35"/>
    <w:rPr>
      <w:rFonts w:ascii="Arial" w:hAnsi="Arial" w:cs="Arial"/>
      <w:b/>
      <w:bCs/>
      <w:sz w:val="18"/>
      <w:szCs w:val="18"/>
    </w:rPr>
  </w:style>
  <w:style w:type="character" w:customStyle="1" w:styleId="2Arial1">
    <w:name w:val="Основной текст (2) + Arial1"/>
    <w:aliases w:val="101,5 pt3"/>
    <w:basedOn w:val="2"/>
    <w:uiPriority w:val="99"/>
    <w:rsid w:val="00963A35"/>
    <w:rPr>
      <w:rFonts w:ascii="Arial" w:hAnsi="Arial" w:cs="Arial"/>
      <w:sz w:val="21"/>
      <w:szCs w:val="21"/>
    </w:rPr>
  </w:style>
  <w:style w:type="character" w:customStyle="1" w:styleId="2CenturyGothic">
    <w:name w:val="Основной текст (2) + Century Gothic"/>
    <w:aliases w:val="Полужирный2,Курсив4,Интервал -1 pt"/>
    <w:basedOn w:val="2"/>
    <w:uiPriority w:val="99"/>
    <w:rsid w:val="00963A35"/>
    <w:rPr>
      <w:rFonts w:ascii="Century Gothic" w:hAnsi="Century Gothic" w:cs="Century Gothic"/>
      <w:b/>
      <w:bCs/>
      <w:i/>
      <w:iCs/>
      <w:spacing w:val="-30"/>
    </w:rPr>
  </w:style>
  <w:style w:type="character" w:customStyle="1" w:styleId="28pt">
    <w:name w:val="Основной текст (2) + 8 pt"/>
    <w:aliases w:val="Полужирный1"/>
    <w:basedOn w:val="2"/>
    <w:uiPriority w:val="99"/>
    <w:rsid w:val="00963A35"/>
    <w:rPr>
      <w:b/>
      <w:bCs/>
      <w:sz w:val="16"/>
      <w:szCs w:val="16"/>
    </w:rPr>
  </w:style>
  <w:style w:type="character" w:customStyle="1" w:styleId="2Exact3">
    <w:name w:val="Основной текст (2) Exact3"/>
    <w:basedOn w:val="2"/>
    <w:uiPriority w:val="99"/>
    <w:rsid w:val="00963A35"/>
  </w:style>
  <w:style w:type="character" w:customStyle="1" w:styleId="25Exact">
    <w:name w:val="Основной текст (25) Exact"/>
    <w:basedOn w:val="a0"/>
    <w:uiPriority w:val="99"/>
    <w:rsid w:val="00963A35"/>
    <w:rPr>
      <w:rFonts w:ascii="Times New Roman" w:hAnsi="Times New Roman" w:cs="Times New Roman"/>
      <w:sz w:val="18"/>
      <w:szCs w:val="18"/>
      <w:u w:val="none"/>
    </w:rPr>
  </w:style>
  <w:style w:type="character" w:customStyle="1" w:styleId="25Exact1">
    <w:name w:val="Основной текст (25) Exact1"/>
    <w:basedOn w:val="251"/>
    <w:uiPriority w:val="99"/>
    <w:rsid w:val="00963A35"/>
    <w:rPr>
      <w:color w:val="000000"/>
      <w:spacing w:val="0"/>
      <w:w w:val="100"/>
      <w:position w:val="0"/>
    </w:rPr>
  </w:style>
  <w:style w:type="character" w:customStyle="1" w:styleId="26Exact">
    <w:name w:val="Основной текст (26) Exact"/>
    <w:basedOn w:val="a0"/>
    <w:uiPriority w:val="99"/>
    <w:rsid w:val="00963A35"/>
    <w:rPr>
      <w:rFonts w:ascii="Times New Roman" w:hAnsi="Times New Roman" w:cs="Times New Roman"/>
      <w:b/>
      <w:bCs/>
      <w:u w:val="none"/>
    </w:rPr>
  </w:style>
  <w:style w:type="character" w:customStyle="1" w:styleId="26Exact1">
    <w:name w:val="Основной текст (26) Exact1"/>
    <w:basedOn w:val="26"/>
    <w:uiPriority w:val="99"/>
    <w:rsid w:val="00963A35"/>
    <w:rPr>
      <w:color w:val="000000"/>
      <w:spacing w:val="0"/>
      <w:w w:val="100"/>
      <w:position w:val="0"/>
      <w:sz w:val="24"/>
      <w:szCs w:val="24"/>
    </w:rPr>
  </w:style>
  <w:style w:type="character" w:customStyle="1" w:styleId="24Exact">
    <w:name w:val="Основной текст (24) Exact"/>
    <w:basedOn w:val="a0"/>
    <w:uiPriority w:val="99"/>
    <w:rsid w:val="00963A35"/>
    <w:rPr>
      <w:rFonts w:ascii="Times New Roman" w:hAnsi="Times New Roman" w:cs="Times New Roman"/>
      <w:b/>
      <w:bCs/>
      <w:sz w:val="20"/>
      <w:szCs w:val="20"/>
      <w:u w:val="none"/>
    </w:rPr>
  </w:style>
  <w:style w:type="character" w:customStyle="1" w:styleId="24Exact1">
    <w:name w:val="Основной текст (24) Exact1"/>
    <w:basedOn w:val="24"/>
    <w:uiPriority w:val="99"/>
    <w:rsid w:val="00963A35"/>
    <w:rPr>
      <w:color w:val="000000"/>
      <w:spacing w:val="0"/>
      <w:w w:val="100"/>
      <w:position w:val="0"/>
    </w:rPr>
  </w:style>
  <w:style w:type="character" w:customStyle="1" w:styleId="2Exact2">
    <w:name w:val="Основной текст (2) Exact2"/>
    <w:basedOn w:val="2"/>
    <w:uiPriority w:val="99"/>
    <w:rsid w:val="00963A35"/>
  </w:style>
  <w:style w:type="character" w:customStyle="1" w:styleId="27Exact">
    <w:name w:val="Основной текст (27) Exact"/>
    <w:basedOn w:val="a0"/>
    <w:uiPriority w:val="99"/>
    <w:rsid w:val="00963A35"/>
    <w:rPr>
      <w:rFonts w:ascii="Times New Roman" w:hAnsi="Times New Roman" w:cs="Times New Roman"/>
      <w:b/>
      <w:bCs/>
      <w:sz w:val="16"/>
      <w:szCs w:val="16"/>
      <w:u w:val="none"/>
    </w:rPr>
  </w:style>
  <w:style w:type="character" w:customStyle="1" w:styleId="27Exact2">
    <w:name w:val="Основной текст (27) Exact2"/>
    <w:basedOn w:val="27"/>
    <w:uiPriority w:val="99"/>
    <w:rsid w:val="00963A35"/>
    <w:rPr>
      <w:color w:val="000000"/>
      <w:spacing w:val="0"/>
      <w:w w:val="100"/>
      <w:position w:val="0"/>
    </w:rPr>
  </w:style>
  <w:style w:type="character" w:customStyle="1" w:styleId="72Exact">
    <w:name w:val="Заголовок №7 (2) Exact"/>
    <w:basedOn w:val="a0"/>
    <w:uiPriority w:val="99"/>
    <w:rsid w:val="00963A35"/>
    <w:rPr>
      <w:rFonts w:ascii="Times New Roman" w:hAnsi="Times New Roman" w:cs="Times New Roman"/>
      <w:b/>
      <w:bCs/>
      <w:sz w:val="22"/>
      <w:szCs w:val="22"/>
      <w:u w:val="none"/>
    </w:rPr>
  </w:style>
  <w:style w:type="character" w:customStyle="1" w:styleId="72Exact1">
    <w:name w:val="Заголовок №7 (2) Exact1"/>
    <w:basedOn w:val="72"/>
    <w:uiPriority w:val="99"/>
    <w:rsid w:val="00963A35"/>
    <w:rPr>
      <w:color w:val="000000"/>
      <w:spacing w:val="0"/>
      <w:w w:val="100"/>
      <w:position w:val="0"/>
    </w:rPr>
  </w:style>
  <w:style w:type="character" w:customStyle="1" w:styleId="28Exact">
    <w:name w:val="Основной текст (28) Exact"/>
    <w:basedOn w:val="a0"/>
    <w:link w:val="28"/>
    <w:uiPriority w:val="99"/>
    <w:locked/>
    <w:rsid w:val="00963A35"/>
    <w:rPr>
      <w:rFonts w:ascii="Times New Roman" w:hAnsi="Times New Roman" w:cs="Times New Roman"/>
      <w:i/>
      <w:iCs/>
      <w:spacing w:val="10"/>
      <w:sz w:val="22"/>
      <w:szCs w:val="22"/>
      <w:u w:val="none"/>
    </w:rPr>
  </w:style>
  <w:style w:type="character" w:customStyle="1" w:styleId="28Exact1">
    <w:name w:val="Основной текст (28) Exact1"/>
    <w:basedOn w:val="28Exact"/>
    <w:uiPriority w:val="99"/>
    <w:rsid w:val="00963A35"/>
  </w:style>
  <w:style w:type="character" w:customStyle="1" w:styleId="22Exact1">
    <w:name w:val="Основной текст (22) Exact1"/>
    <w:basedOn w:val="22Exact"/>
    <w:uiPriority w:val="99"/>
    <w:rsid w:val="00963A35"/>
  </w:style>
  <w:style w:type="character" w:customStyle="1" w:styleId="72">
    <w:name w:val="Заголовок №7 (2)_"/>
    <w:basedOn w:val="a0"/>
    <w:link w:val="721"/>
    <w:uiPriority w:val="99"/>
    <w:locked/>
    <w:rsid w:val="00963A35"/>
    <w:rPr>
      <w:rFonts w:ascii="Times New Roman" w:hAnsi="Times New Roman" w:cs="Times New Roman"/>
      <w:b/>
      <w:bCs/>
      <w:sz w:val="22"/>
      <w:szCs w:val="22"/>
      <w:u w:val="none"/>
    </w:rPr>
  </w:style>
  <w:style w:type="character" w:customStyle="1" w:styleId="720">
    <w:name w:val="Заголовок №7 (2)"/>
    <w:basedOn w:val="72"/>
    <w:uiPriority w:val="99"/>
    <w:rsid w:val="00963A35"/>
  </w:style>
  <w:style w:type="character" w:customStyle="1" w:styleId="230">
    <w:name w:val="Основной текст (23)"/>
    <w:basedOn w:val="23Exact"/>
    <w:uiPriority w:val="99"/>
    <w:rsid w:val="00963A35"/>
    <w:rPr>
      <w:color w:val="000000"/>
      <w:spacing w:val="0"/>
      <w:w w:val="100"/>
      <w:position w:val="0"/>
    </w:rPr>
  </w:style>
  <w:style w:type="character" w:customStyle="1" w:styleId="24">
    <w:name w:val="Основной текст (24)_"/>
    <w:basedOn w:val="a0"/>
    <w:link w:val="241"/>
    <w:uiPriority w:val="99"/>
    <w:locked/>
    <w:rsid w:val="00963A35"/>
    <w:rPr>
      <w:rFonts w:ascii="Times New Roman" w:hAnsi="Times New Roman" w:cs="Times New Roman"/>
      <w:b/>
      <w:bCs/>
      <w:sz w:val="20"/>
      <w:szCs w:val="20"/>
      <w:u w:val="none"/>
    </w:rPr>
  </w:style>
  <w:style w:type="character" w:customStyle="1" w:styleId="240">
    <w:name w:val="Основной текст (24)"/>
    <w:basedOn w:val="24"/>
    <w:uiPriority w:val="99"/>
    <w:rsid w:val="00963A35"/>
  </w:style>
  <w:style w:type="character" w:customStyle="1" w:styleId="620">
    <w:name w:val="Заголовок №6 (2)_"/>
    <w:basedOn w:val="a0"/>
    <w:link w:val="621"/>
    <w:uiPriority w:val="99"/>
    <w:locked/>
    <w:rsid w:val="00963A35"/>
    <w:rPr>
      <w:rFonts w:ascii="Arial" w:hAnsi="Arial" w:cs="Arial"/>
      <w:u w:val="none"/>
    </w:rPr>
  </w:style>
  <w:style w:type="character" w:customStyle="1" w:styleId="622">
    <w:name w:val="Заголовок №6 (2)"/>
    <w:basedOn w:val="620"/>
    <w:uiPriority w:val="99"/>
    <w:rsid w:val="00963A35"/>
  </w:style>
  <w:style w:type="character" w:customStyle="1" w:styleId="26">
    <w:name w:val="Основной текст (26)_"/>
    <w:basedOn w:val="a0"/>
    <w:link w:val="261"/>
    <w:uiPriority w:val="99"/>
    <w:locked/>
    <w:rsid w:val="00963A35"/>
    <w:rPr>
      <w:rFonts w:ascii="Times New Roman" w:hAnsi="Times New Roman" w:cs="Times New Roman"/>
      <w:b/>
      <w:bCs/>
      <w:u w:val="none"/>
    </w:rPr>
  </w:style>
  <w:style w:type="character" w:customStyle="1" w:styleId="260">
    <w:name w:val="Основной текст (26)"/>
    <w:basedOn w:val="26"/>
    <w:uiPriority w:val="99"/>
    <w:rsid w:val="00963A35"/>
  </w:style>
  <w:style w:type="character" w:customStyle="1" w:styleId="222">
    <w:name w:val="Основной текст (2)2"/>
    <w:basedOn w:val="2"/>
    <w:uiPriority w:val="99"/>
    <w:rsid w:val="00963A35"/>
  </w:style>
  <w:style w:type="character" w:customStyle="1" w:styleId="2Exact4">
    <w:name w:val="Заголовок №2 Exact"/>
    <w:basedOn w:val="a0"/>
    <w:link w:val="29"/>
    <w:uiPriority w:val="99"/>
    <w:locked/>
    <w:rsid w:val="00963A35"/>
    <w:rPr>
      <w:rFonts w:ascii="Century Gothic" w:hAnsi="Century Gothic" w:cs="Century Gothic"/>
      <w:b/>
      <w:bCs/>
      <w:i/>
      <w:iCs/>
      <w:spacing w:val="-30"/>
      <w:sz w:val="22"/>
      <w:szCs w:val="22"/>
      <w:u w:val="none"/>
    </w:rPr>
  </w:style>
  <w:style w:type="character" w:customStyle="1" w:styleId="2Exact10">
    <w:name w:val="Заголовок №2 Exact1"/>
    <w:basedOn w:val="2Exact4"/>
    <w:uiPriority w:val="99"/>
    <w:rsid w:val="00963A35"/>
  </w:style>
  <w:style w:type="character" w:customStyle="1" w:styleId="4Exact">
    <w:name w:val="Заголовок №4 Exact"/>
    <w:basedOn w:val="a0"/>
    <w:link w:val="42"/>
    <w:uiPriority w:val="99"/>
    <w:locked/>
    <w:rsid w:val="00963A35"/>
    <w:rPr>
      <w:rFonts w:ascii="Times New Roman" w:hAnsi="Times New Roman" w:cs="Times New Roman"/>
      <w:i/>
      <w:iCs/>
      <w:spacing w:val="-40"/>
      <w:sz w:val="50"/>
      <w:szCs w:val="50"/>
      <w:u w:val="none"/>
    </w:rPr>
  </w:style>
  <w:style w:type="character" w:customStyle="1" w:styleId="4Exact1">
    <w:name w:val="Заголовок №4 Exact1"/>
    <w:basedOn w:val="4Exact"/>
    <w:uiPriority w:val="99"/>
    <w:rsid w:val="00963A35"/>
  </w:style>
  <w:style w:type="character" w:customStyle="1" w:styleId="23Exact">
    <w:name w:val="Основной текст (23) Exact"/>
    <w:basedOn w:val="a0"/>
    <w:link w:val="231"/>
    <w:uiPriority w:val="99"/>
    <w:locked/>
    <w:rsid w:val="00963A35"/>
    <w:rPr>
      <w:rFonts w:ascii="Times New Roman" w:hAnsi="Times New Roman" w:cs="Times New Roman"/>
      <w:sz w:val="20"/>
      <w:szCs w:val="20"/>
      <w:u w:val="none"/>
    </w:rPr>
  </w:style>
  <w:style w:type="character" w:customStyle="1" w:styleId="23Exact2">
    <w:name w:val="Основной текст (23) Exact2"/>
    <w:basedOn w:val="23Exact"/>
    <w:uiPriority w:val="99"/>
    <w:rsid w:val="00963A35"/>
  </w:style>
  <w:style w:type="character" w:customStyle="1" w:styleId="24Exact0">
    <w:name w:val="Основной текст (24) + Не полужирный Exact"/>
    <w:basedOn w:val="24"/>
    <w:uiPriority w:val="99"/>
    <w:rsid w:val="00963A35"/>
  </w:style>
  <w:style w:type="character" w:customStyle="1" w:styleId="29Exact">
    <w:name w:val="Основной текст (29) Exact"/>
    <w:basedOn w:val="a0"/>
    <w:link w:val="290"/>
    <w:uiPriority w:val="99"/>
    <w:locked/>
    <w:rsid w:val="00963A35"/>
    <w:rPr>
      <w:rFonts w:ascii="Times New Roman" w:hAnsi="Times New Roman" w:cs="Times New Roman"/>
      <w:sz w:val="13"/>
      <w:szCs w:val="13"/>
      <w:u w:val="none"/>
    </w:rPr>
  </w:style>
  <w:style w:type="character" w:customStyle="1" w:styleId="29Exact2">
    <w:name w:val="Основной текст (29) Exact2"/>
    <w:basedOn w:val="29Exact"/>
    <w:uiPriority w:val="99"/>
    <w:rsid w:val="00963A35"/>
  </w:style>
  <w:style w:type="character" w:customStyle="1" w:styleId="30Exact">
    <w:name w:val="Основной текст (30) Exact"/>
    <w:basedOn w:val="a0"/>
    <w:link w:val="300"/>
    <w:uiPriority w:val="99"/>
    <w:locked/>
    <w:rsid w:val="00963A35"/>
    <w:rPr>
      <w:rFonts w:ascii="Times New Roman" w:hAnsi="Times New Roman" w:cs="Times New Roman"/>
      <w:sz w:val="14"/>
      <w:szCs w:val="14"/>
      <w:u w:val="none"/>
    </w:rPr>
  </w:style>
  <w:style w:type="character" w:customStyle="1" w:styleId="30Exact1">
    <w:name w:val="Основной текст (30) Exact1"/>
    <w:basedOn w:val="30Exact"/>
    <w:uiPriority w:val="99"/>
    <w:rsid w:val="00963A35"/>
  </w:style>
  <w:style w:type="character" w:customStyle="1" w:styleId="31Exact">
    <w:name w:val="Основной текст (31) Exact"/>
    <w:basedOn w:val="a0"/>
    <w:link w:val="311"/>
    <w:uiPriority w:val="99"/>
    <w:locked/>
    <w:rsid w:val="00963A35"/>
    <w:rPr>
      <w:rFonts w:ascii="Times New Roman" w:hAnsi="Times New Roman" w:cs="Times New Roman"/>
      <w:spacing w:val="-10"/>
      <w:sz w:val="16"/>
      <w:szCs w:val="16"/>
      <w:u w:val="none"/>
    </w:rPr>
  </w:style>
  <w:style w:type="character" w:customStyle="1" w:styleId="31Exact1">
    <w:name w:val="Основной текст (31) Exact1"/>
    <w:basedOn w:val="31Exact"/>
    <w:uiPriority w:val="99"/>
    <w:rsid w:val="00963A35"/>
  </w:style>
  <w:style w:type="character" w:customStyle="1" w:styleId="291">
    <w:name w:val="Основной текст (29) + Курсив"/>
    <w:aliases w:val="Интервал -1 pt Exact"/>
    <w:basedOn w:val="29Exact"/>
    <w:uiPriority w:val="99"/>
    <w:rsid w:val="00963A35"/>
    <w:rPr>
      <w:i/>
      <w:iCs/>
      <w:spacing w:val="-20"/>
    </w:rPr>
  </w:style>
  <w:style w:type="character" w:customStyle="1" w:styleId="29Exact1">
    <w:name w:val="Основной текст (29) Exact1"/>
    <w:basedOn w:val="29Exact"/>
    <w:uiPriority w:val="99"/>
    <w:rsid w:val="00963A35"/>
  </w:style>
  <w:style w:type="character" w:customStyle="1" w:styleId="1011pt">
    <w:name w:val="Основной текст (10) + 11 pt"/>
    <w:aliases w:val="Курсив3,Интервал 0 pt Exact3"/>
    <w:basedOn w:val="10Exact"/>
    <w:uiPriority w:val="99"/>
    <w:rsid w:val="00963A35"/>
    <w:rPr>
      <w:i/>
      <w:iCs/>
      <w:spacing w:val="10"/>
      <w:sz w:val="22"/>
      <w:szCs w:val="22"/>
    </w:rPr>
  </w:style>
  <w:style w:type="character" w:customStyle="1" w:styleId="1011ptExact">
    <w:name w:val="Основной текст (10) + 11 pt Exact"/>
    <w:basedOn w:val="10Exact"/>
    <w:uiPriority w:val="99"/>
    <w:rsid w:val="00963A35"/>
    <w:rPr>
      <w:sz w:val="22"/>
      <w:szCs w:val="22"/>
    </w:rPr>
  </w:style>
  <w:style w:type="character" w:customStyle="1" w:styleId="10Exact1">
    <w:name w:val="Основной текст (10) Exact1"/>
    <w:basedOn w:val="10Exact"/>
    <w:uiPriority w:val="99"/>
    <w:rsid w:val="00963A35"/>
  </w:style>
  <w:style w:type="character" w:customStyle="1" w:styleId="32Exact">
    <w:name w:val="Основной текст (32) Exact"/>
    <w:basedOn w:val="a0"/>
    <w:link w:val="320"/>
    <w:uiPriority w:val="99"/>
    <w:locked/>
    <w:rsid w:val="00963A35"/>
    <w:rPr>
      <w:rFonts w:ascii="Times New Roman" w:hAnsi="Times New Roman" w:cs="Times New Roman"/>
      <w:sz w:val="9"/>
      <w:szCs w:val="9"/>
      <w:u w:val="none"/>
    </w:rPr>
  </w:style>
  <w:style w:type="character" w:customStyle="1" w:styleId="32Exact1">
    <w:name w:val="Основной текст (32) Exact1"/>
    <w:basedOn w:val="32Exact"/>
    <w:uiPriority w:val="99"/>
    <w:rsid w:val="00963A35"/>
  </w:style>
  <w:style w:type="character" w:customStyle="1" w:styleId="211">
    <w:name w:val="Основной текст (2) + Курсив1"/>
    <w:aliases w:val="Интервал 0 pt Exact2"/>
    <w:basedOn w:val="2"/>
    <w:uiPriority w:val="99"/>
    <w:rsid w:val="00963A35"/>
    <w:rPr>
      <w:i/>
      <w:iCs/>
      <w:spacing w:val="10"/>
    </w:rPr>
  </w:style>
  <w:style w:type="character" w:customStyle="1" w:styleId="2-1ptExact">
    <w:name w:val="Основной текст (2) + Интервал -1 pt Exact"/>
    <w:basedOn w:val="2"/>
    <w:uiPriority w:val="99"/>
    <w:rsid w:val="00963A35"/>
    <w:rPr>
      <w:spacing w:val="-20"/>
    </w:rPr>
  </w:style>
  <w:style w:type="character" w:customStyle="1" w:styleId="23ptExact">
    <w:name w:val="Основной текст (2) + Интервал 3 pt Exact"/>
    <w:basedOn w:val="2"/>
    <w:uiPriority w:val="99"/>
    <w:rsid w:val="00963A35"/>
    <w:rPr>
      <w:spacing w:val="70"/>
    </w:rPr>
  </w:style>
  <w:style w:type="character" w:customStyle="1" w:styleId="33Exact">
    <w:name w:val="Основной текст (33) Exact"/>
    <w:basedOn w:val="a0"/>
    <w:link w:val="330"/>
    <w:uiPriority w:val="99"/>
    <w:locked/>
    <w:rsid w:val="00963A35"/>
    <w:rPr>
      <w:rFonts w:ascii="Times New Roman" w:hAnsi="Times New Roman" w:cs="Times New Roman"/>
      <w:spacing w:val="-10"/>
      <w:sz w:val="13"/>
      <w:szCs w:val="13"/>
      <w:u w:val="none"/>
      <w:lang w:val="en-US" w:eastAsia="en-US"/>
    </w:rPr>
  </w:style>
  <w:style w:type="character" w:customStyle="1" w:styleId="33Exact3">
    <w:name w:val="Основной текст (33) Exact3"/>
    <w:basedOn w:val="33Exact"/>
    <w:uiPriority w:val="99"/>
    <w:rsid w:val="00963A35"/>
  </w:style>
  <w:style w:type="character" w:customStyle="1" w:styleId="33Exact2">
    <w:name w:val="Основной текст (33) Exact2"/>
    <w:basedOn w:val="33Exact"/>
    <w:uiPriority w:val="99"/>
    <w:rsid w:val="00963A35"/>
    <w:rPr>
      <w:strike/>
    </w:rPr>
  </w:style>
  <w:style w:type="character" w:customStyle="1" w:styleId="33Exact1">
    <w:name w:val="Основной текст (33) Exact1"/>
    <w:basedOn w:val="33Exact"/>
    <w:uiPriority w:val="99"/>
    <w:rsid w:val="00963A35"/>
  </w:style>
  <w:style w:type="character" w:customStyle="1" w:styleId="34Exact">
    <w:name w:val="Основной текст (34) Exact"/>
    <w:basedOn w:val="a0"/>
    <w:uiPriority w:val="99"/>
    <w:rsid w:val="00963A35"/>
    <w:rPr>
      <w:rFonts w:ascii="Times New Roman" w:hAnsi="Times New Roman" w:cs="Times New Roman"/>
      <w:sz w:val="16"/>
      <w:szCs w:val="16"/>
      <w:u w:val="none"/>
    </w:rPr>
  </w:style>
  <w:style w:type="character" w:customStyle="1" w:styleId="34Exact4">
    <w:name w:val="Основной текст (34) Exact4"/>
    <w:basedOn w:val="340"/>
    <w:uiPriority w:val="99"/>
    <w:rsid w:val="00963A35"/>
    <w:rPr>
      <w:color w:val="000000"/>
      <w:spacing w:val="0"/>
      <w:w w:val="100"/>
      <w:position w:val="0"/>
    </w:rPr>
  </w:style>
  <w:style w:type="character" w:customStyle="1" w:styleId="27Exact1">
    <w:name w:val="Основной текст (27) Exact1"/>
    <w:basedOn w:val="27"/>
    <w:uiPriority w:val="99"/>
    <w:rsid w:val="00963A35"/>
    <w:rPr>
      <w:color w:val="000000"/>
      <w:spacing w:val="0"/>
      <w:w w:val="100"/>
      <w:position w:val="0"/>
    </w:rPr>
  </w:style>
  <w:style w:type="character" w:customStyle="1" w:styleId="34Exact3">
    <w:name w:val="Основной текст (34) Exact3"/>
    <w:basedOn w:val="340"/>
    <w:uiPriority w:val="99"/>
    <w:rsid w:val="00963A35"/>
    <w:rPr>
      <w:color w:val="000000"/>
      <w:spacing w:val="0"/>
      <w:w w:val="100"/>
      <w:position w:val="0"/>
    </w:rPr>
  </w:style>
  <w:style w:type="character" w:customStyle="1" w:styleId="347pt">
    <w:name w:val="Основной текст (34) + 7 pt"/>
    <w:aliases w:val="Курсив Exact4"/>
    <w:basedOn w:val="340"/>
    <w:uiPriority w:val="99"/>
    <w:rsid w:val="00963A35"/>
    <w:rPr>
      <w:i/>
      <w:iCs/>
      <w:color w:val="000000"/>
      <w:spacing w:val="0"/>
      <w:w w:val="100"/>
      <w:position w:val="0"/>
      <w:sz w:val="14"/>
      <w:szCs w:val="14"/>
    </w:rPr>
  </w:style>
  <w:style w:type="character" w:customStyle="1" w:styleId="348">
    <w:name w:val="Основной текст (34) + 8"/>
    <w:aliases w:val="5 pt2,Курсив Exact3"/>
    <w:basedOn w:val="340"/>
    <w:uiPriority w:val="99"/>
    <w:rsid w:val="00963A35"/>
    <w:rPr>
      <w:i/>
      <w:iCs/>
      <w:color w:val="000000"/>
      <w:spacing w:val="0"/>
      <w:w w:val="100"/>
      <w:position w:val="0"/>
      <w:sz w:val="17"/>
      <w:szCs w:val="17"/>
    </w:rPr>
  </w:style>
  <w:style w:type="character" w:customStyle="1" w:styleId="34Exact2">
    <w:name w:val="Основной текст (34) Exact2"/>
    <w:basedOn w:val="340"/>
    <w:uiPriority w:val="99"/>
    <w:rsid w:val="00963A35"/>
    <w:rPr>
      <w:color w:val="000000"/>
      <w:spacing w:val="0"/>
      <w:w w:val="100"/>
      <w:position w:val="0"/>
    </w:rPr>
  </w:style>
  <w:style w:type="character" w:customStyle="1" w:styleId="34Arial">
    <w:name w:val="Основной текст (34) + Arial"/>
    <w:aliases w:val="7 pt Exact"/>
    <w:basedOn w:val="340"/>
    <w:uiPriority w:val="99"/>
    <w:rsid w:val="00963A35"/>
    <w:rPr>
      <w:rFonts w:ascii="Arial" w:hAnsi="Arial" w:cs="Arial"/>
      <w:color w:val="000000"/>
      <w:spacing w:val="0"/>
      <w:w w:val="100"/>
      <w:position w:val="0"/>
      <w:sz w:val="14"/>
      <w:szCs w:val="14"/>
    </w:rPr>
  </w:style>
  <w:style w:type="character" w:customStyle="1" w:styleId="34Exact1">
    <w:name w:val="Основной текст (34) Exact1"/>
    <w:basedOn w:val="340"/>
    <w:uiPriority w:val="99"/>
    <w:rsid w:val="00963A35"/>
    <w:rPr>
      <w:color w:val="000000"/>
      <w:spacing w:val="0"/>
      <w:w w:val="100"/>
      <w:position w:val="0"/>
    </w:rPr>
  </w:style>
  <w:style w:type="character" w:customStyle="1" w:styleId="2Exact11">
    <w:name w:val="Основной текст (2) Exact1"/>
    <w:basedOn w:val="2"/>
    <w:uiPriority w:val="99"/>
    <w:rsid w:val="00963A35"/>
  </w:style>
  <w:style w:type="character" w:customStyle="1" w:styleId="23Exact1">
    <w:name w:val="Основной текст (23) Exact1"/>
    <w:basedOn w:val="23Exact"/>
    <w:uiPriority w:val="99"/>
    <w:rsid w:val="00963A35"/>
  </w:style>
  <w:style w:type="character" w:customStyle="1" w:styleId="35Exact">
    <w:name w:val="Основной текст (35) Exact"/>
    <w:basedOn w:val="a0"/>
    <w:link w:val="35"/>
    <w:uiPriority w:val="99"/>
    <w:locked/>
    <w:rsid w:val="00963A35"/>
    <w:rPr>
      <w:rFonts w:ascii="Times New Roman" w:hAnsi="Times New Roman" w:cs="Times New Roman"/>
      <w:b/>
      <w:bCs/>
      <w:i/>
      <w:iCs/>
      <w:sz w:val="44"/>
      <w:szCs w:val="44"/>
      <w:u w:val="none"/>
    </w:rPr>
  </w:style>
  <w:style w:type="character" w:customStyle="1" w:styleId="35Exact1">
    <w:name w:val="Основной текст (35) Exact1"/>
    <w:basedOn w:val="35Exact"/>
    <w:uiPriority w:val="99"/>
    <w:rsid w:val="00963A35"/>
  </w:style>
  <w:style w:type="character" w:customStyle="1" w:styleId="340">
    <w:name w:val="Основной текст (34)_"/>
    <w:basedOn w:val="a0"/>
    <w:link w:val="341"/>
    <w:uiPriority w:val="99"/>
    <w:locked/>
    <w:rsid w:val="00963A35"/>
    <w:rPr>
      <w:rFonts w:ascii="Times New Roman" w:hAnsi="Times New Roman" w:cs="Times New Roman"/>
      <w:sz w:val="16"/>
      <w:szCs w:val="16"/>
      <w:u w:val="none"/>
    </w:rPr>
  </w:style>
  <w:style w:type="character" w:customStyle="1" w:styleId="342">
    <w:name w:val="Основной текст (34)"/>
    <w:basedOn w:val="340"/>
    <w:uiPriority w:val="99"/>
    <w:rsid w:val="00963A35"/>
  </w:style>
  <w:style w:type="character" w:customStyle="1" w:styleId="347pt1">
    <w:name w:val="Основной текст (34) + 7 pt1"/>
    <w:aliases w:val="Курсив2"/>
    <w:basedOn w:val="340"/>
    <w:uiPriority w:val="99"/>
    <w:rsid w:val="00963A35"/>
    <w:rPr>
      <w:i/>
      <w:iCs/>
      <w:sz w:val="14"/>
      <w:szCs w:val="14"/>
    </w:rPr>
  </w:style>
  <w:style w:type="character" w:customStyle="1" w:styleId="343">
    <w:name w:val="Основной текст (34)3"/>
    <w:basedOn w:val="340"/>
    <w:uiPriority w:val="99"/>
    <w:rsid w:val="00963A35"/>
  </w:style>
  <w:style w:type="character" w:customStyle="1" w:styleId="37Exact">
    <w:name w:val="Основной текст (37) Exact"/>
    <w:basedOn w:val="a0"/>
    <w:link w:val="37"/>
    <w:uiPriority w:val="99"/>
    <w:locked/>
    <w:rsid w:val="00963A35"/>
    <w:rPr>
      <w:rFonts w:ascii="Arial" w:hAnsi="Arial" w:cs="Arial"/>
      <w:sz w:val="11"/>
      <w:szCs w:val="11"/>
      <w:u w:val="none"/>
    </w:rPr>
  </w:style>
  <w:style w:type="character" w:customStyle="1" w:styleId="37Exact1">
    <w:name w:val="Основной текст (37) Exact1"/>
    <w:basedOn w:val="37Exact"/>
    <w:uiPriority w:val="99"/>
    <w:rsid w:val="00963A35"/>
  </w:style>
  <w:style w:type="character" w:customStyle="1" w:styleId="28-1ptExact">
    <w:name w:val="Основной текст (28) + Интервал -1 pt Exact"/>
    <w:basedOn w:val="28Exact"/>
    <w:uiPriority w:val="99"/>
    <w:rsid w:val="00963A35"/>
    <w:rPr>
      <w:spacing w:val="-30"/>
    </w:rPr>
  </w:style>
  <w:style w:type="character" w:customStyle="1" w:styleId="251">
    <w:name w:val="Основной текст (25)_"/>
    <w:basedOn w:val="a0"/>
    <w:link w:val="2510"/>
    <w:uiPriority w:val="99"/>
    <w:locked/>
    <w:rsid w:val="00963A35"/>
    <w:rPr>
      <w:rFonts w:ascii="Times New Roman" w:hAnsi="Times New Roman" w:cs="Times New Roman"/>
      <w:sz w:val="18"/>
      <w:szCs w:val="18"/>
      <w:u w:val="none"/>
    </w:rPr>
  </w:style>
  <w:style w:type="character" w:customStyle="1" w:styleId="252">
    <w:name w:val="Основной текст (25)"/>
    <w:basedOn w:val="251"/>
    <w:uiPriority w:val="99"/>
    <w:rsid w:val="00963A35"/>
  </w:style>
  <w:style w:type="character" w:customStyle="1" w:styleId="36">
    <w:name w:val="Основной текст (36)_"/>
    <w:basedOn w:val="a0"/>
    <w:link w:val="361"/>
    <w:uiPriority w:val="99"/>
    <w:locked/>
    <w:rsid w:val="00963A35"/>
    <w:rPr>
      <w:rFonts w:ascii="Times New Roman" w:hAnsi="Times New Roman" w:cs="Times New Roman"/>
      <w:sz w:val="12"/>
      <w:szCs w:val="12"/>
      <w:u w:val="none"/>
    </w:rPr>
  </w:style>
  <w:style w:type="character" w:customStyle="1" w:styleId="360">
    <w:name w:val="Основной текст (36)"/>
    <w:basedOn w:val="36"/>
    <w:uiPriority w:val="99"/>
    <w:rsid w:val="00963A35"/>
  </w:style>
  <w:style w:type="character" w:customStyle="1" w:styleId="368pt">
    <w:name w:val="Основной текст (36) + 8 pt"/>
    <w:basedOn w:val="36"/>
    <w:uiPriority w:val="99"/>
    <w:rsid w:val="00963A35"/>
    <w:rPr>
      <w:sz w:val="16"/>
      <w:szCs w:val="16"/>
    </w:rPr>
  </w:style>
  <w:style w:type="character" w:customStyle="1" w:styleId="27">
    <w:name w:val="Основной текст (27)_"/>
    <w:basedOn w:val="a0"/>
    <w:link w:val="271"/>
    <w:uiPriority w:val="99"/>
    <w:locked/>
    <w:rsid w:val="00963A35"/>
    <w:rPr>
      <w:rFonts w:ascii="Times New Roman" w:hAnsi="Times New Roman" w:cs="Times New Roman"/>
      <w:b/>
      <w:bCs/>
      <w:sz w:val="16"/>
      <w:szCs w:val="16"/>
      <w:u w:val="none"/>
    </w:rPr>
  </w:style>
  <w:style w:type="character" w:customStyle="1" w:styleId="270">
    <w:name w:val="Основной текст (27)"/>
    <w:basedOn w:val="27"/>
    <w:uiPriority w:val="99"/>
    <w:rsid w:val="00963A35"/>
  </w:style>
  <w:style w:type="character" w:customStyle="1" w:styleId="3420">
    <w:name w:val="Основной текст (34)2"/>
    <w:basedOn w:val="340"/>
    <w:uiPriority w:val="99"/>
    <w:rsid w:val="00963A35"/>
    <w:rPr>
      <w:u w:val="single"/>
    </w:rPr>
  </w:style>
  <w:style w:type="character" w:customStyle="1" w:styleId="273">
    <w:name w:val="Основной текст (27)3"/>
    <w:basedOn w:val="27"/>
    <w:uiPriority w:val="99"/>
    <w:rsid w:val="00963A35"/>
    <w:rPr>
      <w:u w:val="single"/>
    </w:rPr>
  </w:style>
  <w:style w:type="character" w:customStyle="1" w:styleId="272">
    <w:name w:val="Основной текст (27)2"/>
    <w:basedOn w:val="27"/>
    <w:uiPriority w:val="99"/>
    <w:rsid w:val="00963A35"/>
    <w:rPr>
      <w:u w:val="single"/>
    </w:rPr>
  </w:style>
  <w:style w:type="character" w:customStyle="1" w:styleId="37Exact0">
    <w:name w:val="Основной текст (37) + Малые прописные Exact"/>
    <w:basedOn w:val="37Exact"/>
    <w:uiPriority w:val="99"/>
    <w:rsid w:val="00963A35"/>
    <w:rPr>
      <w:smallCaps/>
    </w:rPr>
  </w:style>
  <w:style w:type="character" w:customStyle="1" w:styleId="38Exact">
    <w:name w:val="Основной текст (38) Exact"/>
    <w:basedOn w:val="a0"/>
    <w:link w:val="38"/>
    <w:uiPriority w:val="99"/>
    <w:locked/>
    <w:rsid w:val="00963A35"/>
    <w:rPr>
      <w:rFonts w:ascii="Bookman Old Style" w:hAnsi="Bookman Old Style" w:cs="Bookman Old Style"/>
      <w:sz w:val="8"/>
      <w:szCs w:val="8"/>
      <w:u w:val="none"/>
      <w:lang w:val="en-US" w:eastAsia="en-US"/>
    </w:rPr>
  </w:style>
  <w:style w:type="character" w:customStyle="1" w:styleId="38Exact2">
    <w:name w:val="Основной текст (38) Exact2"/>
    <w:basedOn w:val="38Exact"/>
    <w:uiPriority w:val="99"/>
    <w:rsid w:val="00963A35"/>
  </w:style>
  <w:style w:type="character" w:customStyle="1" w:styleId="38Consolas">
    <w:name w:val="Основной текст (38) + Consolas"/>
    <w:aliases w:val="Курсив Exact2"/>
    <w:basedOn w:val="38Exact"/>
    <w:uiPriority w:val="99"/>
    <w:rsid w:val="00963A35"/>
    <w:rPr>
      <w:rFonts w:ascii="Consolas" w:hAnsi="Consolas" w:cs="Consolas"/>
      <w:i/>
      <w:iCs/>
      <w:spacing w:val="0"/>
    </w:rPr>
  </w:style>
  <w:style w:type="character" w:customStyle="1" w:styleId="38Exact1">
    <w:name w:val="Основной текст (38) Exact1"/>
    <w:basedOn w:val="38Exact"/>
    <w:uiPriority w:val="99"/>
    <w:rsid w:val="00963A35"/>
  </w:style>
  <w:style w:type="character" w:customStyle="1" w:styleId="38Consolas1">
    <w:name w:val="Основной текст (38) + Consolas1"/>
    <w:aliases w:val="Курсив Exact1"/>
    <w:basedOn w:val="38Exact"/>
    <w:uiPriority w:val="99"/>
    <w:rsid w:val="00963A35"/>
    <w:rPr>
      <w:rFonts w:ascii="Consolas" w:hAnsi="Consolas" w:cs="Consolas"/>
      <w:i/>
      <w:iCs/>
      <w:spacing w:val="0"/>
    </w:rPr>
  </w:style>
  <w:style w:type="character" w:customStyle="1" w:styleId="7Exact10">
    <w:name w:val="Основной текст (7) Exact1"/>
    <w:basedOn w:val="7Exact"/>
    <w:uiPriority w:val="99"/>
    <w:rsid w:val="00963A35"/>
    <w:rPr>
      <w:lang w:val="en-US" w:eastAsia="en-US"/>
    </w:rPr>
  </w:style>
  <w:style w:type="character" w:customStyle="1" w:styleId="2-1ptExact1">
    <w:name w:val="Основной текст (2) + Интервал -1 pt Exact1"/>
    <w:basedOn w:val="2"/>
    <w:uiPriority w:val="99"/>
    <w:rsid w:val="00963A35"/>
    <w:rPr>
      <w:spacing w:val="-20"/>
    </w:rPr>
  </w:style>
  <w:style w:type="character" w:customStyle="1" w:styleId="39Exact">
    <w:name w:val="Основной текст (39) Exact"/>
    <w:basedOn w:val="a0"/>
    <w:link w:val="39"/>
    <w:uiPriority w:val="99"/>
    <w:locked/>
    <w:rsid w:val="00963A35"/>
    <w:rPr>
      <w:rFonts w:ascii="Arial" w:hAnsi="Arial" w:cs="Arial"/>
      <w:spacing w:val="-10"/>
      <w:sz w:val="12"/>
      <w:szCs w:val="12"/>
      <w:u w:val="none"/>
    </w:rPr>
  </w:style>
  <w:style w:type="character" w:customStyle="1" w:styleId="39TimesNewRoman">
    <w:name w:val="Основной текст (39) + Times New Roman"/>
    <w:aliases w:val="61,5 pt1,Курсив1,Интервал 0 pt Exact1"/>
    <w:basedOn w:val="39Exact"/>
    <w:uiPriority w:val="99"/>
    <w:rsid w:val="00963A35"/>
    <w:rPr>
      <w:rFonts w:ascii="Times New Roman" w:hAnsi="Times New Roman" w:cs="Times New Roman"/>
      <w:i/>
      <w:iCs/>
      <w:spacing w:val="0"/>
      <w:sz w:val="13"/>
      <w:szCs w:val="13"/>
      <w:lang w:val="en-US" w:eastAsia="en-US"/>
    </w:rPr>
  </w:style>
  <w:style w:type="character" w:customStyle="1" w:styleId="39Exact1">
    <w:name w:val="Основной текст (39) Exact1"/>
    <w:basedOn w:val="39Exact"/>
    <w:uiPriority w:val="99"/>
    <w:rsid w:val="00963A35"/>
  </w:style>
  <w:style w:type="paragraph" w:customStyle="1" w:styleId="21">
    <w:name w:val="Основной текст (2)1"/>
    <w:basedOn w:val="a"/>
    <w:link w:val="2"/>
    <w:uiPriority w:val="99"/>
    <w:rsid w:val="00963A35"/>
    <w:pPr>
      <w:shd w:val="clear" w:color="auto" w:fill="FFFFFF"/>
      <w:spacing w:before="5640" w:after="1080" w:line="240" w:lineRule="atLeast"/>
    </w:pPr>
    <w:rPr>
      <w:rFonts w:ascii="Times New Roman" w:hAnsi="Times New Roman" w:cs="Times New Roman"/>
      <w:color w:val="auto"/>
      <w:sz w:val="22"/>
      <w:szCs w:val="22"/>
    </w:rPr>
  </w:style>
  <w:style w:type="paragraph" w:customStyle="1" w:styleId="31">
    <w:name w:val="Основной текст (3)1"/>
    <w:basedOn w:val="a"/>
    <w:link w:val="3"/>
    <w:uiPriority w:val="99"/>
    <w:rsid w:val="00963A35"/>
    <w:pPr>
      <w:shd w:val="clear" w:color="auto" w:fill="FFFFFF"/>
      <w:spacing w:line="240" w:lineRule="atLeast"/>
    </w:pPr>
    <w:rPr>
      <w:rFonts w:ascii="Arial" w:hAnsi="Arial" w:cs="Arial"/>
      <w:color w:val="auto"/>
      <w:sz w:val="12"/>
      <w:szCs w:val="12"/>
    </w:rPr>
  </w:style>
  <w:style w:type="paragraph" w:customStyle="1" w:styleId="41">
    <w:name w:val="Основной текст (4)1"/>
    <w:basedOn w:val="a"/>
    <w:link w:val="4"/>
    <w:uiPriority w:val="99"/>
    <w:rsid w:val="00963A35"/>
    <w:pPr>
      <w:shd w:val="clear" w:color="auto" w:fill="FFFFFF"/>
      <w:spacing w:after="120" w:line="240" w:lineRule="atLeast"/>
    </w:pPr>
    <w:rPr>
      <w:rFonts w:ascii="Century Gothic" w:hAnsi="Century Gothic" w:cs="Century Gothic"/>
      <w:b/>
      <w:bCs/>
      <w:color w:val="auto"/>
      <w:sz w:val="17"/>
      <w:szCs w:val="17"/>
    </w:rPr>
  </w:style>
  <w:style w:type="paragraph" w:customStyle="1" w:styleId="12">
    <w:name w:val="Заголовок №1"/>
    <w:basedOn w:val="a"/>
    <w:link w:val="11"/>
    <w:uiPriority w:val="99"/>
    <w:rsid w:val="00963A35"/>
    <w:pPr>
      <w:shd w:val="clear" w:color="auto" w:fill="FFFFFF"/>
      <w:spacing w:before="120" w:after="180" w:line="240" w:lineRule="atLeast"/>
      <w:outlineLvl w:val="0"/>
    </w:pPr>
    <w:rPr>
      <w:rFonts w:ascii="Consolas" w:hAnsi="Consolas" w:cs="Consolas"/>
      <w:color w:val="auto"/>
      <w:spacing w:val="-80"/>
      <w:sz w:val="76"/>
      <w:szCs w:val="76"/>
    </w:rPr>
  </w:style>
  <w:style w:type="paragraph" w:customStyle="1" w:styleId="310">
    <w:name w:val="Заголовок №31"/>
    <w:basedOn w:val="a"/>
    <w:link w:val="32"/>
    <w:uiPriority w:val="99"/>
    <w:rsid w:val="00963A35"/>
    <w:pPr>
      <w:shd w:val="clear" w:color="auto" w:fill="FFFFFF"/>
      <w:spacing w:before="180" w:after="2160" w:line="240" w:lineRule="atLeast"/>
      <w:outlineLvl w:val="2"/>
    </w:pPr>
    <w:rPr>
      <w:rFonts w:ascii="Arial" w:hAnsi="Arial" w:cs="Arial"/>
      <w:b/>
      <w:bCs/>
      <w:color w:val="auto"/>
      <w:w w:val="50"/>
      <w:sz w:val="34"/>
      <w:szCs w:val="34"/>
      <w:lang w:val="en-US" w:eastAsia="en-US"/>
    </w:rPr>
  </w:style>
  <w:style w:type="paragraph" w:customStyle="1" w:styleId="60">
    <w:name w:val="Заголовок №6"/>
    <w:basedOn w:val="a"/>
    <w:link w:val="6"/>
    <w:uiPriority w:val="99"/>
    <w:rsid w:val="00963A35"/>
    <w:pPr>
      <w:shd w:val="clear" w:color="auto" w:fill="FFFFFF"/>
      <w:spacing w:before="2160" w:line="341" w:lineRule="exact"/>
      <w:jc w:val="center"/>
      <w:outlineLvl w:val="5"/>
    </w:pPr>
    <w:rPr>
      <w:rFonts w:ascii="Times New Roman" w:hAnsi="Times New Roman" w:cs="Times New Roman"/>
      <w:b/>
      <w:bCs/>
      <w:color w:val="auto"/>
      <w:sz w:val="28"/>
      <w:szCs w:val="28"/>
    </w:rPr>
  </w:style>
  <w:style w:type="paragraph" w:customStyle="1" w:styleId="50">
    <w:name w:val="Основной текст (5)"/>
    <w:basedOn w:val="a"/>
    <w:link w:val="5"/>
    <w:uiPriority w:val="99"/>
    <w:rsid w:val="00963A35"/>
    <w:pPr>
      <w:shd w:val="clear" w:color="auto" w:fill="FFFFFF"/>
      <w:spacing w:before="720" w:after="600" w:line="240" w:lineRule="atLeast"/>
      <w:jc w:val="center"/>
    </w:pPr>
    <w:rPr>
      <w:rFonts w:ascii="Times New Roman" w:hAnsi="Times New Roman" w:cs="Times New Roman"/>
      <w:b/>
      <w:bCs/>
      <w:color w:val="auto"/>
      <w:sz w:val="22"/>
      <w:szCs w:val="22"/>
    </w:rPr>
  </w:style>
  <w:style w:type="paragraph" w:customStyle="1" w:styleId="62">
    <w:name w:val="Основной текст (6)"/>
    <w:basedOn w:val="a"/>
    <w:link w:val="61"/>
    <w:uiPriority w:val="99"/>
    <w:rsid w:val="00963A35"/>
    <w:pPr>
      <w:shd w:val="clear" w:color="auto" w:fill="FFFFFF"/>
      <w:spacing w:before="1080" w:line="245" w:lineRule="exact"/>
      <w:jc w:val="center"/>
    </w:pPr>
    <w:rPr>
      <w:rFonts w:ascii="Arial" w:hAnsi="Arial" w:cs="Arial"/>
      <w:b/>
      <w:bCs/>
      <w:color w:val="auto"/>
      <w:sz w:val="18"/>
      <w:szCs w:val="18"/>
    </w:rPr>
  </w:style>
  <w:style w:type="paragraph" w:customStyle="1" w:styleId="7">
    <w:name w:val="Основной текст (7)"/>
    <w:basedOn w:val="a"/>
    <w:link w:val="7Exact"/>
    <w:uiPriority w:val="99"/>
    <w:rsid w:val="00963A35"/>
    <w:pPr>
      <w:shd w:val="clear" w:color="auto" w:fill="FFFFFF"/>
      <w:spacing w:line="101" w:lineRule="exact"/>
    </w:pPr>
    <w:rPr>
      <w:rFonts w:ascii="Arial" w:hAnsi="Arial" w:cs="Arial"/>
      <w:color w:val="auto"/>
      <w:sz w:val="14"/>
      <w:szCs w:val="14"/>
    </w:rPr>
  </w:style>
  <w:style w:type="paragraph" w:customStyle="1" w:styleId="8">
    <w:name w:val="Основной текст (8)"/>
    <w:basedOn w:val="a"/>
    <w:link w:val="8Exact"/>
    <w:uiPriority w:val="99"/>
    <w:rsid w:val="00963A35"/>
    <w:pPr>
      <w:shd w:val="clear" w:color="auto" w:fill="FFFFFF"/>
      <w:spacing w:line="101" w:lineRule="exact"/>
    </w:pPr>
    <w:rPr>
      <w:rFonts w:ascii="Arial" w:hAnsi="Arial" w:cs="Arial"/>
      <w:color w:val="auto"/>
      <w:w w:val="150"/>
      <w:sz w:val="13"/>
      <w:szCs w:val="13"/>
    </w:rPr>
  </w:style>
  <w:style w:type="paragraph" w:customStyle="1" w:styleId="a4">
    <w:name w:val="Подпись к таблице"/>
    <w:basedOn w:val="a"/>
    <w:link w:val="Exact"/>
    <w:uiPriority w:val="99"/>
    <w:rsid w:val="00963A35"/>
    <w:pPr>
      <w:shd w:val="clear" w:color="auto" w:fill="FFFFFF"/>
      <w:spacing w:line="240" w:lineRule="atLeast"/>
    </w:pPr>
    <w:rPr>
      <w:rFonts w:ascii="Times New Roman" w:hAnsi="Times New Roman" w:cs="Times New Roman"/>
      <w:color w:val="auto"/>
      <w:sz w:val="22"/>
      <w:szCs w:val="22"/>
    </w:rPr>
  </w:style>
  <w:style w:type="paragraph" w:customStyle="1" w:styleId="51">
    <w:name w:val="Заголовок №5"/>
    <w:basedOn w:val="a"/>
    <w:link w:val="5Exact"/>
    <w:uiPriority w:val="99"/>
    <w:rsid w:val="00963A35"/>
    <w:pPr>
      <w:shd w:val="clear" w:color="auto" w:fill="FFFFFF"/>
      <w:spacing w:line="240" w:lineRule="atLeast"/>
      <w:outlineLvl w:val="4"/>
    </w:pPr>
    <w:rPr>
      <w:rFonts w:ascii="Arial" w:hAnsi="Arial" w:cs="Arial"/>
      <w:color w:val="auto"/>
    </w:rPr>
  </w:style>
  <w:style w:type="paragraph" w:customStyle="1" w:styleId="9">
    <w:name w:val="Основной текст (9)"/>
    <w:basedOn w:val="a"/>
    <w:link w:val="9Exact"/>
    <w:uiPriority w:val="99"/>
    <w:rsid w:val="00963A35"/>
    <w:pPr>
      <w:shd w:val="clear" w:color="auto" w:fill="FFFFFF"/>
      <w:spacing w:after="240" w:line="278" w:lineRule="exact"/>
    </w:pPr>
    <w:rPr>
      <w:rFonts w:ascii="Arial" w:hAnsi="Arial" w:cs="Arial"/>
      <w:color w:val="auto"/>
      <w:sz w:val="21"/>
      <w:szCs w:val="21"/>
    </w:rPr>
  </w:style>
  <w:style w:type="paragraph" w:customStyle="1" w:styleId="100">
    <w:name w:val="Основной текст (10)"/>
    <w:basedOn w:val="a"/>
    <w:link w:val="10Exact"/>
    <w:uiPriority w:val="99"/>
    <w:rsid w:val="00963A35"/>
    <w:pPr>
      <w:shd w:val="clear" w:color="auto" w:fill="FFFFFF"/>
      <w:spacing w:line="110" w:lineRule="exact"/>
    </w:pPr>
    <w:rPr>
      <w:rFonts w:ascii="Times New Roman" w:hAnsi="Times New Roman" w:cs="Times New Roman"/>
      <w:color w:val="auto"/>
      <w:sz w:val="12"/>
      <w:szCs w:val="12"/>
    </w:rPr>
  </w:style>
  <w:style w:type="paragraph" w:customStyle="1" w:styleId="110">
    <w:name w:val="Основной текст (11)"/>
    <w:basedOn w:val="a"/>
    <w:link w:val="11Exact"/>
    <w:uiPriority w:val="99"/>
    <w:rsid w:val="00963A35"/>
    <w:pPr>
      <w:shd w:val="clear" w:color="auto" w:fill="FFFFFF"/>
      <w:spacing w:line="461" w:lineRule="exact"/>
      <w:jc w:val="both"/>
    </w:pPr>
    <w:rPr>
      <w:rFonts w:ascii="Times New Roman" w:hAnsi="Times New Roman" w:cs="Times New Roman"/>
      <w:color w:val="auto"/>
      <w:sz w:val="26"/>
      <w:szCs w:val="26"/>
    </w:rPr>
  </w:style>
  <w:style w:type="paragraph" w:customStyle="1" w:styleId="120">
    <w:name w:val="Основной текст (12)"/>
    <w:basedOn w:val="a"/>
    <w:link w:val="12Exact"/>
    <w:uiPriority w:val="99"/>
    <w:rsid w:val="00963A35"/>
    <w:pPr>
      <w:shd w:val="clear" w:color="auto" w:fill="FFFFFF"/>
      <w:spacing w:line="230" w:lineRule="exact"/>
    </w:pPr>
    <w:rPr>
      <w:rFonts w:ascii="Times New Roman" w:hAnsi="Times New Roman" w:cs="Times New Roman"/>
      <w:i/>
      <w:iCs/>
      <w:color w:val="auto"/>
      <w:sz w:val="11"/>
      <w:szCs w:val="11"/>
    </w:rPr>
  </w:style>
  <w:style w:type="paragraph" w:customStyle="1" w:styleId="23">
    <w:name w:val="Подпись к таблице (2)"/>
    <w:basedOn w:val="a"/>
    <w:link w:val="2Exact0"/>
    <w:uiPriority w:val="99"/>
    <w:rsid w:val="00963A35"/>
    <w:pPr>
      <w:shd w:val="clear" w:color="auto" w:fill="FFFFFF"/>
      <w:spacing w:line="115" w:lineRule="exact"/>
      <w:jc w:val="both"/>
    </w:pPr>
    <w:rPr>
      <w:rFonts w:ascii="Times New Roman" w:hAnsi="Times New Roman" w:cs="Times New Roman"/>
      <w:color w:val="auto"/>
      <w:sz w:val="12"/>
      <w:szCs w:val="12"/>
    </w:rPr>
  </w:style>
  <w:style w:type="paragraph" w:customStyle="1" w:styleId="70">
    <w:name w:val="Заголовок №7"/>
    <w:basedOn w:val="a"/>
    <w:link w:val="7Exact0"/>
    <w:uiPriority w:val="99"/>
    <w:rsid w:val="00963A35"/>
    <w:pPr>
      <w:shd w:val="clear" w:color="auto" w:fill="FFFFFF"/>
      <w:spacing w:line="240" w:lineRule="atLeast"/>
      <w:outlineLvl w:val="6"/>
    </w:pPr>
    <w:rPr>
      <w:rFonts w:ascii="Arial" w:hAnsi="Arial" w:cs="Arial"/>
      <w:color w:val="auto"/>
      <w:sz w:val="21"/>
      <w:szCs w:val="21"/>
    </w:rPr>
  </w:style>
  <w:style w:type="paragraph" w:customStyle="1" w:styleId="71">
    <w:name w:val="Номер заголовка №7"/>
    <w:basedOn w:val="a"/>
    <w:link w:val="7Exact2"/>
    <w:uiPriority w:val="99"/>
    <w:rsid w:val="00963A35"/>
    <w:pPr>
      <w:shd w:val="clear" w:color="auto" w:fill="FFFFFF"/>
      <w:spacing w:line="240" w:lineRule="atLeast"/>
    </w:pPr>
    <w:rPr>
      <w:rFonts w:ascii="Arial" w:hAnsi="Arial" w:cs="Arial"/>
      <w:color w:val="auto"/>
      <w:sz w:val="21"/>
      <w:szCs w:val="21"/>
    </w:rPr>
  </w:style>
  <w:style w:type="paragraph" w:customStyle="1" w:styleId="34">
    <w:name w:val="Подпись к таблице (3)"/>
    <w:basedOn w:val="a"/>
    <w:link w:val="3Exact"/>
    <w:uiPriority w:val="99"/>
    <w:rsid w:val="00963A35"/>
    <w:pPr>
      <w:shd w:val="clear" w:color="auto" w:fill="FFFFFF"/>
      <w:spacing w:line="115" w:lineRule="exact"/>
      <w:jc w:val="both"/>
    </w:pPr>
    <w:rPr>
      <w:rFonts w:ascii="Times New Roman" w:hAnsi="Times New Roman" w:cs="Times New Roman"/>
      <w:i/>
      <w:iCs/>
      <w:color w:val="auto"/>
      <w:sz w:val="11"/>
      <w:szCs w:val="11"/>
    </w:rPr>
  </w:style>
  <w:style w:type="paragraph" w:customStyle="1" w:styleId="13">
    <w:name w:val="Основной текст (13)"/>
    <w:basedOn w:val="a"/>
    <w:link w:val="13Exact"/>
    <w:uiPriority w:val="99"/>
    <w:rsid w:val="00963A35"/>
    <w:pPr>
      <w:shd w:val="clear" w:color="auto" w:fill="FFFFFF"/>
      <w:spacing w:line="240" w:lineRule="atLeast"/>
    </w:pPr>
    <w:rPr>
      <w:rFonts w:ascii="Consolas" w:hAnsi="Consolas" w:cs="Consolas"/>
      <w:color w:val="auto"/>
      <w:w w:val="150"/>
      <w:sz w:val="14"/>
      <w:szCs w:val="14"/>
    </w:rPr>
  </w:style>
  <w:style w:type="paragraph" w:customStyle="1" w:styleId="14">
    <w:name w:val="Основной текст (14)"/>
    <w:basedOn w:val="a"/>
    <w:link w:val="14Exact"/>
    <w:uiPriority w:val="99"/>
    <w:rsid w:val="00963A35"/>
    <w:pPr>
      <w:shd w:val="clear" w:color="auto" w:fill="FFFFFF"/>
      <w:spacing w:line="240" w:lineRule="atLeast"/>
    </w:pPr>
    <w:rPr>
      <w:rFonts w:ascii="Consolas" w:hAnsi="Consolas" w:cs="Consolas"/>
      <w:color w:val="auto"/>
      <w:sz w:val="9"/>
      <w:szCs w:val="9"/>
    </w:rPr>
  </w:style>
  <w:style w:type="paragraph" w:customStyle="1" w:styleId="15">
    <w:name w:val="Основной текст (15)"/>
    <w:basedOn w:val="a"/>
    <w:link w:val="15Exact"/>
    <w:uiPriority w:val="99"/>
    <w:rsid w:val="00963A35"/>
    <w:pPr>
      <w:shd w:val="clear" w:color="auto" w:fill="FFFFFF"/>
      <w:spacing w:line="240" w:lineRule="atLeast"/>
    </w:pPr>
    <w:rPr>
      <w:rFonts w:ascii="Arial" w:hAnsi="Arial" w:cs="Arial"/>
      <w:color w:val="auto"/>
      <w:sz w:val="15"/>
      <w:szCs w:val="15"/>
    </w:rPr>
  </w:style>
  <w:style w:type="paragraph" w:customStyle="1" w:styleId="16">
    <w:name w:val="Основной текст (16)"/>
    <w:basedOn w:val="a"/>
    <w:link w:val="16Exact"/>
    <w:uiPriority w:val="99"/>
    <w:rsid w:val="00963A35"/>
    <w:pPr>
      <w:shd w:val="clear" w:color="auto" w:fill="FFFFFF"/>
      <w:spacing w:line="240" w:lineRule="atLeast"/>
    </w:pPr>
    <w:rPr>
      <w:rFonts w:ascii="Arial" w:hAnsi="Arial" w:cs="Arial"/>
      <w:i/>
      <w:iCs/>
      <w:color w:val="auto"/>
      <w:sz w:val="44"/>
      <w:szCs w:val="44"/>
    </w:rPr>
  </w:style>
  <w:style w:type="paragraph" w:customStyle="1" w:styleId="17">
    <w:name w:val="Основной текст (17)"/>
    <w:basedOn w:val="a"/>
    <w:link w:val="17Exact"/>
    <w:uiPriority w:val="99"/>
    <w:rsid w:val="00963A35"/>
    <w:pPr>
      <w:shd w:val="clear" w:color="auto" w:fill="FFFFFF"/>
      <w:spacing w:line="240" w:lineRule="atLeast"/>
    </w:pPr>
    <w:rPr>
      <w:rFonts w:ascii="Bookman Old Style" w:hAnsi="Bookman Old Style" w:cs="Bookman Old Style"/>
      <w:i/>
      <w:iCs/>
      <w:color w:val="auto"/>
      <w:sz w:val="22"/>
      <w:szCs w:val="22"/>
    </w:rPr>
  </w:style>
  <w:style w:type="paragraph" w:customStyle="1" w:styleId="18">
    <w:name w:val="Основной текст (18)"/>
    <w:basedOn w:val="a"/>
    <w:link w:val="18Exact"/>
    <w:uiPriority w:val="99"/>
    <w:rsid w:val="00963A35"/>
    <w:pPr>
      <w:shd w:val="clear" w:color="auto" w:fill="FFFFFF"/>
      <w:spacing w:line="240" w:lineRule="atLeast"/>
    </w:pPr>
    <w:rPr>
      <w:rFonts w:ascii="Consolas" w:hAnsi="Consolas" w:cs="Consolas"/>
      <w:b/>
      <w:bCs/>
      <w:color w:val="auto"/>
      <w:spacing w:val="-10"/>
      <w:sz w:val="22"/>
      <w:szCs w:val="22"/>
    </w:rPr>
  </w:style>
  <w:style w:type="paragraph" w:customStyle="1" w:styleId="19">
    <w:name w:val="Основной текст (19)"/>
    <w:basedOn w:val="a"/>
    <w:link w:val="19Exact"/>
    <w:uiPriority w:val="99"/>
    <w:rsid w:val="00963A35"/>
    <w:pPr>
      <w:shd w:val="clear" w:color="auto" w:fill="FFFFFF"/>
      <w:spacing w:line="240" w:lineRule="atLeast"/>
    </w:pPr>
    <w:rPr>
      <w:rFonts w:ascii="Century Gothic" w:hAnsi="Century Gothic" w:cs="Century Gothic"/>
      <w:color w:val="auto"/>
      <w:sz w:val="13"/>
      <w:szCs w:val="13"/>
    </w:rPr>
  </w:style>
  <w:style w:type="paragraph" w:customStyle="1" w:styleId="200">
    <w:name w:val="Основной текст (20)"/>
    <w:basedOn w:val="a"/>
    <w:link w:val="20Exact"/>
    <w:uiPriority w:val="99"/>
    <w:rsid w:val="00963A35"/>
    <w:pPr>
      <w:shd w:val="clear" w:color="auto" w:fill="FFFFFF"/>
      <w:spacing w:line="240" w:lineRule="atLeast"/>
    </w:pPr>
    <w:rPr>
      <w:rFonts w:ascii="CordiaUPC" w:hAnsi="CordiaUPC" w:cs="CordiaUPC"/>
      <w:color w:val="auto"/>
      <w:spacing w:val="10"/>
      <w:sz w:val="22"/>
      <w:szCs w:val="22"/>
    </w:rPr>
  </w:style>
  <w:style w:type="paragraph" w:customStyle="1" w:styleId="210">
    <w:name w:val="Основной текст (21)"/>
    <w:basedOn w:val="a"/>
    <w:link w:val="21Exact"/>
    <w:uiPriority w:val="99"/>
    <w:rsid w:val="00963A35"/>
    <w:pPr>
      <w:shd w:val="clear" w:color="auto" w:fill="FFFFFF"/>
      <w:spacing w:line="216" w:lineRule="exact"/>
      <w:jc w:val="center"/>
    </w:pPr>
    <w:rPr>
      <w:rFonts w:ascii="Times New Roman" w:hAnsi="Times New Roman" w:cs="Times New Roman"/>
      <w:b/>
      <w:bCs/>
      <w:color w:val="auto"/>
      <w:sz w:val="19"/>
      <w:szCs w:val="19"/>
    </w:rPr>
  </w:style>
  <w:style w:type="paragraph" w:customStyle="1" w:styleId="221">
    <w:name w:val="Основной текст (22)"/>
    <w:basedOn w:val="a"/>
    <w:link w:val="22Exact"/>
    <w:uiPriority w:val="99"/>
    <w:rsid w:val="00963A35"/>
    <w:pPr>
      <w:shd w:val="clear" w:color="auto" w:fill="FFFFFF"/>
      <w:spacing w:line="240" w:lineRule="atLeast"/>
    </w:pPr>
    <w:rPr>
      <w:rFonts w:ascii="Arial" w:hAnsi="Arial" w:cs="Arial"/>
      <w:color w:val="auto"/>
    </w:rPr>
  </w:style>
  <w:style w:type="paragraph" w:customStyle="1" w:styleId="2510">
    <w:name w:val="Основной текст (25)1"/>
    <w:basedOn w:val="a"/>
    <w:link w:val="251"/>
    <w:uiPriority w:val="99"/>
    <w:rsid w:val="00963A35"/>
    <w:pPr>
      <w:shd w:val="clear" w:color="auto" w:fill="FFFFFF"/>
      <w:spacing w:line="240" w:lineRule="atLeast"/>
    </w:pPr>
    <w:rPr>
      <w:rFonts w:ascii="Times New Roman" w:hAnsi="Times New Roman" w:cs="Times New Roman"/>
      <w:color w:val="auto"/>
      <w:sz w:val="18"/>
      <w:szCs w:val="18"/>
    </w:rPr>
  </w:style>
  <w:style w:type="paragraph" w:customStyle="1" w:styleId="261">
    <w:name w:val="Основной текст (26)1"/>
    <w:basedOn w:val="a"/>
    <w:link w:val="26"/>
    <w:uiPriority w:val="99"/>
    <w:rsid w:val="00963A35"/>
    <w:pPr>
      <w:shd w:val="clear" w:color="auto" w:fill="FFFFFF"/>
      <w:spacing w:line="240" w:lineRule="atLeast"/>
    </w:pPr>
    <w:rPr>
      <w:rFonts w:ascii="Times New Roman" w:hAnsi="Times New Roman" w:cs="Times New Roman"/>
      <w:b/>
      <w:bCs/>
      <w:color w:val="auto"/>
    </w:rPr>
  </w:style>
  <w:style w:type="paragraph" w:customStyle="1" w:styleId="241">
    <w:name w:val="Основной текст (24)1"/>
    <w:basedOn w:val="a"/>
    <w:link w:val="24"/>
    <w:uiPriority w:val="99"/>
    <w:rsid w:val="00963A35"/>
    <w:pPr>
      <w:shd w:val="clear" w:color="auto" w:fill="FFFFFF"/>
      <w:spacing w:before="360" w:line="240" w:lineRule="atLeast"/>
      <w:jc w:val="center"/>
    </w:pPr>
    <w:rPr>
      <w:rFonts w:ascii="Times New Roman" w:hAnsi="Times New Roman" w:cs="Times New Roman"/>
      <w:b/>
      <w:bCs/>
      <w:color w:val="auto"/>
      <w:sz w:val="20"/>
      <w:szCs w:val="20"/>
    </w:rPr>
  </w:style>
  <w:style w:type="paragraph" w:customStyle="1" w:styleId="271">
    <w:name w:val="Основной текст (27)1"/>
    <w:basedOn w:val="a"/>
    <w:link w:val="27"/>
    <w:uiPriority w:val="99"/>
    <w:rsid w:val="00963A35"/>
    <w:pPr>
      <w:shd w:val="clear" w:color="auto" w:fill="FFFFFF"/>
      <w:spacing w:line="240" w:lineRule="atLeast"/>
      <w:jc w:val="right"/>
    </w:pPr>
    <w:rPr>
      <w:rFonts w:ascii="Times New Roman" w:hAnsi="Times New Roman" w:cs="Times New Roman"/>
      <w:b/>
      <w:bCs/>
      <w:color w:val="auto"/>
      <w:sz w:val="16"/>
      <w:szCs w:val="16"/>
    </w:rPr>
  </w:style>
  <w:style w:type="paragraph" w:customStyle="1" w:styleId="721">
    <w:name w:val="Заголовок №7 (2)1"/>
    <w:basedOn w:val="a"/>
    <w:link w:val="72"/>
    <w:uiPriority w:val="99"/>
    <w:rsid w:val="00963A35"/>
    <w:pPr>
      <w:shd w:val="clear" w:color="auto" w:fill="FFFFFF"/>
      <w:spacing w:after="180" w:line="240" w:lineRule="atLeast"/>
      <w:jc w:val="center"/>
      <w:outlineLvl w:val="6"/>
    </w:pPr>
    <w:rPr>
      <w:rFonts w:ascii="Times New Roman" w:hAnsi="Times New Roman" w:cs="Times New Roman"/>
      <w:b/>
      <w:bCs/>
      <w:color w:val="auto"/>
      <w:sz w:val="22"/>
      <w:szCs w:val="22"/>
    </w:rPr>
  </w:style>
  <w:style w:type="paragraph" w:customStyle="1" w:styleId="28">
    <w:name w:val="Основной текст (28)"/>
    <w:basedOn w:val="a"/>
    <w:link w:val="28Exact"/>
    <w:uiPriority w:val="99"/>
    <w:rsid w:val="00963A35"/>
    <w:pPr>
      <w:shd w:val="clear" w:color="auto" w:fill="FFFFFF"/>
      <w:spacing w:line="240" w:lineRule="atLeast"/>
    </w:pPr>
    <w:rPr>
      <w:rFonts w:ascii="Times New Roman" w:hAnsi="Times New Roman" w:cs="Times New Roman"/>
      <w:i/>
      <w:iCs/>
      <w:color w:val="auto"/>
      <w:spacing w:val="10"/>
      <w:sz w:val="22"/>
      <w:szCs w:val="22"/>
    </w:rPr>
  </w:style>
  <w:style w:type="paragraph" w:customStyle="1" w:styleId="621">
    <w:name w:val="Заголовок №6 (2)1"/>
    <w:basedOn w:val="a"/>
    <w:link w:val="620"/>
    <w:uiPriority w:val="99"/>
    <w:rsid w:val="00963A35"/>
    <w:pPr>
      <w:shd w:val="clear" w:color="auto" w:fill="FFFFFF"/>
      <w:spacing w:before="300" w:line="240" w:lineRule="atLeast"/>
      <w:jc w:val="center"/>
      <w:outlineLvl w:val="5"/>
    </w:pPr>
    <w:rPr>
      <w:rFonts w:ascii="Arial" w:hAnsi="Arial" w:cs="Arial"/>
      <w:color w:val="auto"/>
    </w:rPr>
  </w:style>
  <w:style w:type="paragraph" w:customStyle="1" w:styleId="29">
    <w:name w:val="Заголовок №2"/>
    <w:basedOn w:val="a"/>
    <w:link w:val="2Exact4"/>
    <w:uiPriority w:val="99"/>
    <w:rsid w:val="00963A35"/>
    <w:pPr>
      <w:shd w:val="clear" w:color="auto" w:fill="FFFFFF"/>
      <w:spacing w:line="240" w:lineRule="atLeast"/>
      <w:outlineLvl w:val="1"/>
    </w:pPr>
    <w:rPr>
      <w:rFonts w:ascii="Century Gothic" w:hAnsi="Century Gothic" w:cs="Century Gothic"/>
      <w:b/>
      <w:bCs/>
      <w:i/>
      <w:iCs/>
      <w:color w:val="auto"/>
      <w:spacing w:val="-30"/>
      <w:sz w:val="22"/>
      <w:szCs w:val="22"/>
    </w:rPr>
  </w:style>
  <w:style w:type="paragraph" w:customStyle="1" w:styleId="42">
    <w:name w:val="Заголовок №4"/>
    <w:basedOn w:val="a"/>
    <w:link w:val="4Exact"/>
    <w:uiPriority w:val="99"/>
    <w:rsid w:val="00963A35"/>
    <w:pPr>
      <w:shd w:val="clear" w:color="auto" w:fill="FFFFFF"/>
      <w:spacing w:line="240" w:lineRule="atLeast"/>
      <w:outlineLvl w:val="3"/>
    </w:pPr>
    <w:rPr>
      <w:rFonts w:ascii="Times New Roman" w:hAnsi="Times New Roman" w:cs="Times New Roman"/>
      <w:i/>
      <w:iCs/>
      <w:color w:val="auto"/>
      <w:spacing w:val="-40"/>
      <w:sz w:val="50"/>
      <w:szCs w:val="50"/>
    </w:rPr>
  </w:style>
  <w:style w:type="paragraph" w:customStyle="1" w:styleId="231">
    <w:name w:val="Основной текст (23)1"/>
    <w:basedOn w:val="a"/>
    <w:link w:val="23Exact"/>
    <w:uiPriority w:val="99"/>
    <w:rsid w:val="00963A35"/>
    <w:pPr>
      <w:shd w:val="clear" w:color="auto" w:fill="FFFFFF"/>
      <w:spacing w:before="180" w:after="360" w:line="240" w:lineRule="atLeast"/>
      <w:jc w:val="center"/>
    </w:pPr>
    <w:rPr>
      <w:rFonts w:ascii="Times New Roman" w:hAnsi="Times New Roman" w:cs="Times New Roman"/>
      <w:color w:val="auto"/>
      <w:sz w:val="20"/>
      <w:szCs w:val="20"/>
    </w:rPr>
  </w:style>
  <w:style w:type="paragraph" w:customStyle="1" w:styleId="290">
    <w:name w:val="Основной текст (29)"/>
    <w:basedOn w:val="a"/>
    <w:link w:val="29Exact"/>
    <w:uiPriority w:val="99"/>
    <w:rsid w:val="00963A35"/>
    <w:pPr>
      <w:shd w:val="clear" w:color="auto" w:fill="FFFFFF"/>
      <w:spacing w:line="240" w:lineRule="atLeast"/>
    </w:pPr>
    <w:rPr>
      <w:rFonts w:ascii="Times New Roman" w:hAnsi="Times New Roman" w:cs="Times New Roman"/>
      <w:color w:val="auto"/>
      <w:sz w:val="13"/>
      <w:szCs w:val="13"/>
    </w:rPr>
  </w:style>
  <w:style w:type="paragraph" w:customStyle="1" w:styleId="300">
    <w:name w:val="Основной текст (30)"/>
    <w:basedOn w:val="a"/>
    <w:link w:val="30Exact"/>
    <w:uiPriority w:val="99"/>
    <w:rsid w:val="00963A35"/>
    <w:pPr>
      <w:shd w:val="clear" w:color="auto" w:fill="FFFFFF"/>
      <w:spacing w:line="240" w:lineRule="atLeast"/>
    </w:pPr>
    <w:rPr>
      <w:rFonts w:ascii="Times New Roman" w:hAnsi="Times New Roman" w:cs="Times New Roman"/>
      <w:color w:val="auto"/>
      <w:sz w:val="14"/>
      <w:szCs w:val="14"/>
    </w:rPr>
  </w:style>
  <w:style w:type="paragraph" w:customStyle="1" w:styleId="311">
    <w:name w:val="Основной текст (31)"/>
    <w:basedOn w:val="a"/>
    <w:link w:val="31Exact"/>
    <w:uiPriority w:val="99"/>
    <w:rsid w:val="00963A35"/>
    <w:pPr>
      <w:shd w:val="clear" w:color="auto" w:fill="FFFFFF"/>
      <w:spacing w:line="240" w:lineRule="atLeast"/>
      <w:jc w:val="both"/>
    </w:pPr>
    <w:rPr>
      <w:rFonts w:ascii="Times New Roman" w:hAnsi="Times New Roman" w:cs="Times New Roman"/>
      <w:color w:val="auto"/>
      <w:spacing w:val="-10"/>
      <w:sz w:val="16"/>
      <w:szCs w:val="16"/>
    </w:rPr>
  </w:style>
  <w:style w:type="paragraph" w:customStyle="1" w:styleId="320">
    <w:name w:val="Основной текст (32)"/>
    <w:basedOn w:val="a"/>
    <w:link w:val="32Exact"/>
    <w:uiPriority w:val="99"/>
    <w:rsid w:val="00963A35"/>
    <w:pPr>
      <w:shd w:val="clear" w:color="auto" w:fill="FFFFFF"/>
      <w:spacing w:line="240" w:lineRule="atLeast"/>
      <w:jc w:val="both"/>
    </w:pPr>
    <w:rPr>
      <w:rFonts w:ascii="Times New Roman" w:hAnsi="Times New Roman" w:cs="Times New Roman"/>
      <w:color w:val="auto"/>
      <w:sz w:val="9"/>
      <w:szCs w:val="9"/>
    </w:rPr>
  </w:style>
  <w:style w:type="paragraph" w:customStyle="1" w:styleId="330">
    <w:name w:val="Основной текст (33)"/>
    <w:basedOn w:val="a"/>
    <w:link w:val="33Exact"/>
    <w:uiPriority w:val="99"/>
    <w:rsid w:val="00963A35"/>
    <w:pPr>
      <w:shd w:val="clear" w:color="auto" w:fill="FFFFFF"/>
      <w:spacing w:line="240" w:lineRule="atLeast"/>
      <w:jc w:val="both"/>
    </w:pPr>
    <w:rPr>
      <w:rFonts w:ascii="Times New Roman" w:hAnsi="Times New Roman" w:cs="Times New Roman"/>
      <w:color w:val="auto"/>
      <w:spacing w:val="-10"/>
      <w:sz w:val="13"/>
      <w:szCs w:val="13"/>
      <w:lang w:val="en-US" w:eastAsia="en-US"/>
    </w:rPr>
  </w:style>
  <w:style w:type="paragraph" w:customStyle="1" w:styleId="341">
    <w:name w:val="Основной текст (34)1"/>
    <w:basedOn w:val="a"/>
    <w:link w:val="340"/>
    <w:uiPriority w:val="99"/>
    <w:rsid w:val="00963A35"/>
    <w:pPr>
      <w:shd w:val="clear" w:color="auto" w:fill="FFFFFF"/>
      <w:spacing w:line="240" w:lineRule="atLeast"/>
    </w:pPr>
    <w:rPr>
      <w:rFonts w:ascii="Times New Roman" w:hAnsi="Times New Roman" w:cs="Times New Roman"/>
      <w:color w:val="auto"/>
      <w:sz w:val="16"/>
      <w:szCs w:val="16"/>
    </w:rPr>
  </w:style>
  <w:style w:type="paragraph" w:customStyle="1" w:styleId="35">
    <w:name w:val="Основной текст (35)"/>
    <w:basedOn w:val="a"/>
    <w:link w:val="35Exact"/>
    <w:uiPriority w:val="99"/>
    <w:rsid w:val="00963A35"/>
    <w:pPr>
      <w:shd w:val="clear" w:color="auto" w:fill="FFFFFF"/>
      <w:spacing w:line="240" w:lineRule="atLeast"/>
    </w:pPr>
    <w:rPr>
      <w:rFonts w:ascii="Times New Roman" w:hAnsi="Times New Roman" w:cs="Times New Roman"/>
      <w:b/>
      <w:bCs/>
      <w:i/>
      <w:iCs/>
      <w:color w:val="auto"/>
      <w:sz w:val="44"/>
      <w:szCs w:val="44"/>
    </w:rPr>
  </w:style>
  <w:style w:type="paragraph" w:customStyle="1" w:styleId="37">
    <w:name w:val="Основной текст (37)"/>
    <w:basedOn w:val="a"/>
    <w:link w:val="37Exact"/>
    <w:uiPriority w:val="99"/>
    <w:rsid w:val="00963A35"/>
    <w:pPr>
      <w:shd w:val="clear" w:color="auto" w:fill="FFFFFF"/>
      <w:spacing w:line="240" w:lineRule="atLeast"/>
    </w:pPr>
    <w:rPr>
      <w:rFonts w:ascii="Arial" w:hAnsi="Arial" w:cs="Arial"/>
      <w:color w:val="auto"/>
      <w:sz w:val="11"/>
      <w:szCs w:val="11"/>
    </w:rPr>
  </w:style>
  <w:style w:type="paragraph" w:customStyle="1" w:styleId="361">
    <w:name w:val="Основной текст (36)1"/>
    <w:basedOn w:val="a"/>
    <w:link w:val="36"/>
    <w:uiPriority w:val="99"/>
    <w:rsid w:val="00963A35"/>
    <w:pPr>
      <w:shd w:val="clear" w:color="auto" w:fill="FFFFFF"/>
      <w:spacing w:after="300" w:line="240" w:lineRule="atLeast"/>
      <w:jc w:val="both"/>
    </w:pPr>
    <w:rPr>
      <w:rFonts w:ascii="Times New Roman" w:hAnsi="Times New Roman" w:cs="Times New Roman"/>
      <w:color w:val="auto"/>
      <w:sz w:val="12"/>
      <w:szCs w:val="12"/>
    </w:rPr>
  </w:style>
  <w:style w:type="paragraph" w:customStyle="1" w:styleId="38">
    <w:name w:val="Основной текст (38)"/>
    <w:basedOn w:val="a"/>
    <w:link w:val="38Exact"/>
    <w:uiPriority w:val="99"/>
    <w:rsid w:val="00963A35"/>
    <w:pPr>
      <w:shd w:val="clear" w:color="auto" w:fill="FFFFFF"/>
      <w:spacing w:line="240" w:lineRule="atLeast"/>
      <w:jc w:val="both"/>
    </w:pPr>
    <w:rPr>
      <w:rFonts w:ascii="Bookman Old Style" w:hAnsi="Bookman Old Style" w:cs="Bookman Old Style"/>
      <w:color w:val="auto"/>
      <w:sz w:val="8"/>
      <w:szCs w:val="8"/>
      <w:lang w:val="en-US" w:eastAsia="en-US"/>
    </w:rPr>
  </w:style>
  <w:style w:type="paragraph" w:customStyle="1" w:styleId="39">
    <w:name w:val="Основной текст (39)"/>
    <w:basedOn w:val="a"/>
    <w:link w:val="39Exact"/>
    <w:uiPriority w:val="99"/>
    <w:rsid w:val="00963A35"/>
    <w:pPr>
      <w:shd w:val="clear" w:color="auto" w:fill="FFFFFF"/>
      <w:spacing w:line="240" w:lineRule="atLeast"/>
      <w:jc w:val="both"/>
    </w:pPr>
    <w:rPr>
      <w:rFonts w:ascii="Arial" w:hAnsi="Arial" w:cs="Arial"/>
      <w:color w:val="auto"/>
      <w:spacing w:val="-10"/>
      <w:sz w:val="12"/>
      <w:szCs w:val="12"/>
    </w:rPr>
  </w:style>
  <w:style w:type="table" w:styleId="a5">
    <w:name w:val="Table Grid"/>
    <w:basedOn w:val="a1"/>
    <w:uiPriority w:val="99"/>
    <w:rsid w:val="00594B55"/>
    <w:pPr>
      <w:spacing w:after="0" w:line="264" w:lineRule="auto"/>
    </w:pPr>
    <w:rPr>
      <w:rFonts w:ascii="Times New Roman" w:hAnsi="Times New Roman"/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price-currency">
    <w:name w:val="price-currency"/>
    <w:basedOn w:val="a0"/>
    <w:uiPriority w:val="99"/>
    <w:rsid w:val="00F11765"/>
    <w:rPr>
      <w:rFonts w:cs="Times New Roman"/>
    </w:rPr>
  </w:style>
  <w:style w:type="paragraph" w:styleId="a6">
    <w:name w:val="Balloon Text"/>
    <w:basedOn w:val="a"/>
    <w:link w:val="a7"/>
    <w:uiPriority w:val="99"/>
    <w:semiHidden/>
    <w:unhideWhenUsed/>
    <w:rsid w:val="009A5D02"/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9A5D02"/>
    <w:rPr>
      <w:rFonts w:ascii="Tahoma" w:hAnsi="Tahoma" w:cs="Tahoma"/>
      <w:color w:val="000000"/>
      <w:sz w:val="16"/>
      <w:szCs w:val="16"/>
    </w:rPr>
  </w:style>
  <w:style w:type="paragraph" w:styleId="a8">
    <w:name w:val="List Paragraph"/>
    <w:basedOn w:val="a"/>
    <w:uiPriority w:val="34"/>
    <w:qFormat/>
    <w:rsid w:val="00DF70DC"/>
    <w:pPr>
      <w:ind w:left="720"/>
      <w:contextualSpacing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52733035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18" Type="http://schemas.openxmlformats.org/officeDocument/2006/relationships/image" Target="media/image13.png"/><Relationship Id="rId3" Type="http://schemas.openxmlformats.org/officeDocument/2006/relationships/styles" Target="styles.xml"/><Relationship Id="rId21" Type="http://schemas.openxmlformats.org/officeDocument/2006/relationships/fontTable" Target="fontTable.xml"/><Relationship Id="rId7" Type="http://schemas.openxmlformats.org/officeDocument/2006/relationships/image" Target="media/image3.jpeg"/><Relationship Id="rId12" Type="http://schemas.openxmlformats.org/officeDocument/2006/relationships/image" Target="media/image8.png"/><Relationship Id="rId17" Type="http://schemas.openxmlformats.org/officeDocument/2006/relationships/image" Target="media/image12.jpeg"/><Relationship Id="rId2" Type="http://schemas.openxmlformats.org/officeDocument/2006/relationships/numbering" Target="numbering.xml"/><Relationship Id="rId16" Type="http://schemas.openxmlformats.org/officeDocument/2006/relationships/image" Target="media/image11.png"/><Relationship Id="rId20" Type="http://schemas.openxmlformats.org/officeDocument/2006/relationships/image" Target="media/image15.png"/><Relationship Id="rId1" Type="http://schemas.openxmlformats.org/officeDocument/2006/relationships/customXml" Target="../customXml/item1.xml"/><Relationship Id="rId6" Type="http://schemas.openxmlformats.org/officeDocument/2006/relationships/image" Target="media/image2.jpeg"/><Relationship Id="rId11" Type="http://schemas.openxmlformats.org/officeDocument/2006/relationships/image" Target="media/image7.emf"/><Relationship Id="rId5" Type="http://schemas.openxmlformats.org/officeDocument/2006/relationships/webSettings" Target="webSettings.xml"/><Relationship Id="rId15" Type="http://schemas.openxmlformats.org/officeDocument/2006/relationships/image" Target="media/image1.jpeg"/><Relationship Id="rId10" Type="http://schemas.openxmlformats.org/officeDocument/2006/relationships/image" Target="media/image6.emf"/><Relationship Id="rId19" Type="http://schemas.openxmlformats.org/officeDocument/2006/relationships/image" Target="media/image14.jpeg"/><Relationship Id="rId4" Type="http://schemas.openxmlformats.org/officeDocument/2006/relationships/settings" Target="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Relationship Id="rId22" Type="http://schemas.openxmlformats.org/officeDocument/2006/relationships/theme" Target="theme/theme1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3364A5D9-BA63-4B3E-A319-B69B1284570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2</Pages>
  <Words>36</Words>
  <Characters>483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Reanimator Extreme Edition</Company>
  <LinksUpToDate>false</LinksUpToDate>
  <CharactersWithSpaces>518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User-22</cp:lastModifiedBy>
  <cp:revision>2</cp:revision>
  <cp:lastPrinted>2018-02-13T13:14:00Z</cp:lastPrinted>
  <dcterms:created xsi:type="dcterms:W3CDTF">2018-02-20T08:52:00Z</dcterms:created>
  <dcterms:modified xsi:type="dcterms:W3CDTF">2018-02-20T08:52:00Z</dcterms:modified>
</cp:coreProperties>
</file>